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BE3993" w:rsidRPr="008F2604" w:rsidRDefault="00BE3993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  <w:r w:rsidRPr="008F2604">
        <w:rPr>
          <w:rFonts w:ascii="Times New Roman" w:hAnsi="Times New Roman" w:cs="Times New Roman"/>
          <w:b/>
          <w:sz w:val="40"/>
          <w:szCs w:val="28"/>
        </w:rPr>
        <w:t>Приложение №</w:t>
      </w:r>
      <w:r w:rsidR="00115B8D" w:rsidRPr="008F2604">
        <w:rPr>
          <w:rFonts w:ascii="Times New Roman" w:hAnsi="Times New Roman" w:cs="Times New Roman"/>
          <w:b/>
          <w:sz w:val="40"/>
          <w:szCs w:val="28"/>
        </w:rPr>
        <w:t>4</w:t>
      </w:r>
    </w:p>
    <w:p w:rsidR="000213F3" w:rsidRPr="008F2604" w:rsidRDefault="00BE3993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  <w:r w:rsidRPr="008F2604">
        <w:rPr>
          <w:rFonts w:ascii="Times New Roman" w:hAnsi="Times New Roman" w:cs="Times New Roman"/>
          <w:b/>
          <w:sz w:val="40"/>
          <w:szCs w:val="28"/>
        </w:rPr>
        <w:t>к Техническому заданию на доработку ЛК</w:t>
      </w: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28"/>
        </w:rPr>
      </w:pPr>
    </w:p>
    <w:p w:rsidR="002A15D5" w:rsidRPr="008F2604" w:rsidRDefault="002A15D5" w:rsidP="002A15D5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 w:rsidRPr="008F2604">
        <w:rPr>
          <w:rFonts w:ascii="Times New Roman" w:hAnsi="Times New Roman" w:cs="Times New Roman"/>
          <w:sz w:val="24"/>
          <w:szCs w:val="28"/>
        </w:rPr>
        <w:t>Ответственные:</w:t>
      </w:r>
    </w:p>
    <w:p w:rsidR="002A15D5" w:rsidRPr="008F2604" w:rsidRDefault="002A15D5" w:rsidP="002A15D5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proofErr w:type="spellStart"/>
      <w:r w:rsidRPr="008F2604">
        <w:rPr>
          <w:rFonts w:ascii="Times New Roman" w:hAnsi="Times New Roman" w:cs="Times New Roman"/>
          <w:sz w:val="24"/>
          <w:szCs w:val="28"/>
        </w:rPr>
        <w:t>Теняева</w:t>
      </w:r>
      <w:proofErr w:type="spellEnd"/>
      <w:r w:rsidRPr="008F2604">
        <w:rPr>
          <w:rFonts w:ascii="Times New Roman" w:hAnsi="Times New Roman" w:cs="Times New Roman"/>
          <w:sz w:val="24"/>
          <w:szCs w:val="28"/>
        </w:rPr>
        <w:t xml:space="preserve"> Дарья Леонидовна (Отдел продаж ЮЛ)</w:t>
      </w:r>
    </w:p>
    <w:p w:rsidR="002A15D5" w:rsidRPr="008F2604" w:rsidRDefault="002A15D5" w:rsidP="002A15D5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 w:rsidRPr="008F2604">
        <w:rPr>
          <w:rFonts w:ascii="Times New Roman" w:hAnsi="Times New Roman" w:cs="Times New Roman"/>
          <w:sz w:val="24"/>
          <w:szCs w:val="28"/>
        </w:rPr>
        <w:t>Савинкова Александра Юрьевна (Отдел продаж ЮЛ)</w:t>
      </w:r>
    </w:p>
    <w:p w:rsidR="002A15D5" w:rsidRPr="008F2604" w:rsidRDefault="002A15D5" w:rsidP="002A15D5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 w:rsidRPr="008F2604">
        <w:rPr>
          <w:rFonts w:ascii="Times New Roman" w:hAnsi="Times New Roman" w:cs="Times New Roman"/>
          <w:sz w:val="24"/>
          <w:szCs w:val="28"/>
        </w:rPr>
        <w:t>Решетова Ольга Владимировна (Отдел продаж ЮЛ)</w:t>
      </w:r>
    </w:p>
    <w:p w:rsidR="002A15D5" w:rsidRPr="008F2604" w:rsidRDefault="002A15D5" w:rsidP="002A15D5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 w:rsidRPr="008F2604">
        <w:rPr>
          <w:rFonts w:ascii="Times New Roman" w:hAnsi="Times New Roman" w:cs="Times New Roman"/>
          <w:sz w:val="24"/>
          <w:szCs w:val="28"/>
        </w:rPr>
        <w:t>Овсянникова Наталья Николаевна (Договорной отдел ЮЛ)</w:t>
      </w:r>
    </w:p>
    <w:p w:rsidR="00315E49" w:rsidRPr="008F2604" w:rsidRDefault="002A15D5" w:rsidP="00E14027">
      <w:pPr>
        <w:spacing w:line="360" w:lineRule="auto"/>
        <w:rPr>
          <w:rFonts w:ascii="Times New Roman" w:hAnsi="Times New Roman" w:cs="Times New Roman"/>
          <w:sz w:val="24"/>
          <w:szCs w:val="28"/>
        </w:rPr>
        <w:sectPr w:rsidR="00315E49" w:rsidRPr="008F2604" w:rsidSect="00E14027">
          <w:footerReference w:type="default" r:id="rId8"/>
          <w:pgSz w:w="11906" w:h="16838"/>
          <w:pgMar w:top="709" w:right="850" w:bottom="1134" w:left="1701" w:header="708" w:footer="708" w:gutter="0"/>
          <w:pgNumType w:start="1"/>
          <w:cols w:space="708"/>
          <w:titlePg/>
          <w:docGrid w:linePitch="360"/>
        </w:sectPr>
      </w:pPr>
      <w:r w:rsidRPr="008F2604">
        <w:rPr>
          <w:rFonts w:ascii="Times New Roman" w:hAnsi="Times New Roman" w:cs="Times New Roman"/>
          <w:sz w:val="24"/>
          <w:szCs w:val="28"/>
        </w:rPr>
        <w:t>Кречко Наталья Вал</w:t>
      </w:r>
      <w:r w:rsidR="00E14027" w:rsidRPr="008F2604">
        <w:rPr>
          <w:rFonts w:ascii="Times New Roman" w:hAnsi="Times New Roman" w:cs="Times New Roman"/>
          <w:sz w:val="24"/>
          <w:szCs w:val="28"/>
        </w:rPr>
        <w:t>ентиновна (Договорной отдел ЮЛ)</w:t>
      </w:r>
    </w:p>
    <w:p w:rsidR="000213F3" w:rsidRPr="008F2604" w:rsidRDefault="00AE548C" w:rsidP="00E14027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Личный кабинет обеспечивает информационно-сервисное обслуживание абонентов.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Данное техническое задание разработано с целью повышения качества заочного обслуживания абонентов через Личный кабинет юридических лиц. </w:t>
      </w:r>
    </w:p>
    <w:p w:rsidR="000213F3" w:rsidRPr="008F2604" w:rsidRDefault="000213F3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dt>
      <w:sdtPr>
        <w:rPr>
          <w:rFonts w:ascii="Times New Roman" w:hAnsi="Times New Roman" w:cs="Times New Roman"/>
          <w:sz w:val="24"/>
          <w:szCs w:val="24"/>
        </w:rPr>
        <w:id w:val="-13411038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E0B79" w:rsidRPr="008F2604" w:rsidRDefault="005E0B79">
          <w:pPr>
            <w:pStyle w:val="af2"/>
            <w:rPr>
              <w:rFonts w:ascii="Times New Roman" w:hAnsi="Times New Roman" w:cs="Times New Roman"/>
              <w:sz w:val="24"/>
              <w:szCs w:val="24"/>
            </w:rPr>
          </w:pPr>
          <w:r w:rsidRPr="008F2604">
            <w:rPr>
              <w:rFonts w:ascii="Times New Roman" w:hAnsi="Times New Roman" w:cs="Times New Roman"/>
              <w:sz w:val="24"/>
              <w:szCs w:val="24"/>
            </w:rPr>
            <w:t>Оглавление</w:t>
          </w:r>
        </w:p>
        <w:p w:rsidR="00956FFC" w:rsidRPr="008F2604" w:rsidRDefault="005E0B79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r w:rsidRPr="008F2604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8F2604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8F2604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36851178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Интерфейс Личного кабинета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_Toc136851178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79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Меню Личного кабинета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_Toc136851179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0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Стартовая страница ЛК. Раздел «Профиль»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_Toc136851180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1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Подменю «Редактирование профиля»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_Toc136851181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2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Раздел «Подать показания»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_Toc136851182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3" w:history="1">
            <w:r w:rsidR="00956FFC" w:rsidRPr="008F2604">
              <w:rPr>
                <w:rStyle w:val="ae"/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5.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Раздел «Задолженность»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_Toc136851183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4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Подменю «Задолженность»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_Toc136851184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5" w:history="1">
            <w:r w:rsidR="00956FFC" w:rsidRPr="008F2604">
              <w:rPr>
                <w:rStyle w:val="ae"/>
                <w:rFonts w:ascii="Times New Roman" w:hAnsi="Times New Roman" w:cs="Times New Roman"/>
                <w:bCs/>
                <w:noProof/>
                <w:sz w:val="24"/>
                <w:szCs w:val="24"/>
              </w:rPr>
              <w:t>5.2.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Подменю «Платежные Документы».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_Toc136851185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6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5.3.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Подменю «Инструкция по оплате»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_Toc136851186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7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Раздел «Мои договоры»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_Toc136851187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8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Раздел «Подать заявление»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_Toc136851188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14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89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7.1.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«Возврат денежных средств»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_Toc136851189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15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0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7.2.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«Перенос денежных средств»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_Toc136851190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1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7.3.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«Заключение договора»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_Toc136851191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2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7.4.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«Расторжение договора»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_Toc136851192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3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7.5.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«Дополнение объекта в действующий договор»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_Toc136851193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4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7.6.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Форма «Исключение объекта из действующего договора»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_Toc136851194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34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5" w:history="1">
            <w:r w:rsidR="00956FFC" w:rsidRPr="008F2604">
              <w:rPr>
                <w:rStyle w:val="ae"/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>8.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Мои обращения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_Toc136851195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6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9.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Гиперссылка «Часто задаваемые вопросы»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_Toc136851196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7" w:history="1">
            <w:r w:rsidR="00956FFC" w:rsidRPr="008F2604">
              <w:rPr>
                <w:rStyle w:val="ae"/>
                <w:rFonts w:ascii="Times New Roman" w:hAnsi="Times New Roman" w:cs="Times New Roman"/>
                <w:bCs/>
                <w:noProof/>
                <w:sz w:val="24"/>
                <w:szCs w:val="24"/>
              </w:rPr>
              <w:t>10.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Активность посещения ЛК в Справочнике абонентов в Терминале 60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_Toc136851197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56FFC" w:rsidRPr="008F2604" w:rsidRDefault="00372115">
          <w:pPr>
            <w:pStyle w:val="12"/>
            <w:tabs>
              <w:tab w:val="left" w:pos="567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eastAsia="ru-RU"/>
            </w:rPr>
          </w:pPr>
          <w:hyperlink w:anchor="_Toc136851198" w:history="1"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11.</w:t>
            </w:r>
            <w:r w:rsidR="00956FFC" w:rsidRPr="008F260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956FFC" w:rsidRPr="008F2604">
              <w:rPr>
                <w:rStyle w:val="ae"/>
                <w:rFonts w:ascii="Times New Roman" w:hAnsi="Times New Roman" w:cs="Times New Roman"/>
                <w:noProof/>
                <w:sz w:val="24"/>
                <w:szCs w:val="24"/>
              </w:rPr>
              <w:t>Приложение № 1 к техническому заданию на доработку Личного кабинета юридических лиц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_Toc136851198 \h </w:instrTex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FB22A7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37</w:t>
            </w:r>
            <w:r w:rsidR="00956FFC" w:rsidRPr="008F2604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0213F3" w:rsidRPr="008F2604" w:rsidRDefault="005E0B79" w:rsidP="005E0B79">
          <w:pPr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8F2604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3C03F4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E14027" w:rsidP="00E14027">
      <w:pPr>
        <w:tabs>
          <w:tab w:val="left" w:pos="3792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125A7" w:rsidRPr="008F2604" w:rsidRDefault="001125A7" w:rsidP="005E0B79">
      <w:pPr>
        <w:rPr>
          <w:rFonts w:ascii="Times New Roman" w:hAnsi="Times New Roman" w:cs="Times New Roman"/>
          <w:sz w:val="24"/>
          <w:szCs w:val="24"/>
        </w:rPr>
      </w:pPr>
    </w:p>
    <w:p w:rsidR="000213F3" w:rsidRPr="008F2604" w:rsidRDefault="00AE548C" w:rsidP="006075E2">
      <w:pPr>
        <w:pStyle w:val="1"/>
        <w:numPr>
          <w:ilvl w:val="0"/>
          <w:numId w:val="26"/>
        </w:numPr>
        <w:rPr>
          <w:rFonts w:ascii="Times New Roman" w:hAnsi="Times New Roman" w:cs="Times New Roman"/>
        </w:rPr>
      </w:pPr>
      <w:bookmarkStart w:id="0" w:name="_Toc136851178"/>
      <w:r w:rsidRPr="008F2604">
        <w:rPr>
          <w:rStyle w:val="10"/>
          <w:rFonts w:ascii="Times New Roman" w:hAnsi="Times New Roman" w:cs="Times New Roman"/>
        </w:rPr>
        <w:lastRenderedPageBreak/>
        <w:t>Интерфейс Личного кабинета</w:t>
      </w:r>
      <w:bookmarkEnd w:id="0"/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Изменить интерфейс меню Личного кабинета, добавив указанные ниже разделы, а также снабдив интуитивно понятными иконками. Все разделы меню должны быть активными и </w:t>
      </w:r>
      <w:proofErr w:type="spellStart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кликабельными</w:t>
      </w:r>
      <w:proofErr w:type="spellEnd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. Стартовая страница – страница профиля абонента.</w:t>
      </w:r>
    </w:p>
    <w:p w:rsidR="000213F3" w:rsidRPr="008F2604" w:rsidRDefault="00B275E3" w:rsidP="005E0B79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45142410" wp14:editId="30B857B3">
                <wp:simplePos x="0" y="0"/>
                <wp:positionH relativeFrom="column">
                  <wp:posOffset>1676770</wp:posOffset>
                </wp:positionH>
                <wp:positionV relativeFrom="paragraph">
                  <wp:posOffset>1317009</wp:posOffset>
                </wp:positionV>
                <wp:extent cx="429904" cy="135558"/>
                <wp:effectExtent l="0" t="0" r="27305" b="17145"/>
                <wp:wrapNone/>
                <wp:docPr id="462" name="Прямоугольник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D8349C" id="Прямоугольник 462" o:spid="_x0000_s1026" style="position:absolute;margin-left:132.05pt;margin-top:103.7pt;width:33.85pt;height:10.6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67E48A26" wp14:editId="4594B117">
                <wp:simplePos x="0" y="0"/>
                <wp:positionH relativeFrom="column">
                  <wp:posOffset>1463040</wp:posOffset>
                </wp:positionH>
                <wp:positionV relativeFrom="paragraph">
                  <wp:posOffset>161290</wp:posOffset>
                </wp:positionV>
                <wp:extent cx="1571625" cy="57150"/>
                <wp:effectExtent l="0" t="0" r="28575" b="19050"/>
                <wp:wrapNone/>
                <wp:docPr id="325" name="Прямоугольник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57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43F7B3" id="Прямоугольник 325" o:spid="_x0000_s1026" style="position:absolute;margin-left:115.2pt;margin-top:12.7pt;width:123.75pt;height:4.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70848" behindDoc="0" locked="0" layoutInCell="1" allowOverlap="1" wp14:anchorId="67E48A26" wp14:editId="4594B117">
                <wp:simplePos x="0" y="0"/>
                <wp:positionH relativeFrom="column">
                  <wp:posOffset>1624965</wp:posOffset>
                </wp:positionH>
                <wp:positionV relativeFrom="paragraph">
                  <wp:posOffset>2733040</wp:posOffset>
                </wp:positionV>
                <wp:extent cx="219075" cy="57150"/>
                <wp:effectExtent l="0" t="0" r="28575" b="19050"/>
                <wp:wrapNone/>
                <wp:docPr id="324" name="Прямоугольник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57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1CF5C" id="Прямоугольник 324" o:spid="_x0000_s1026" style="position:absolute;margin-left:127.95pt;margin-top:215.2pt;width:17.25pt;height:4.5pt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67776" behindDoc="0" locked="0" layoutInCell="1" allowOverlap="1" wp14:anchorId="67E48A26" wp14:editId="4594B117">
                <wp:simplePos x="0" y="0"/>
                <wp:positionH relativeFrom="column">
                  <wp:posOffset>3034665</wp:posOffset>
                </wp:positionH>
                <wp:positionV relativeFrom="paragraph">
                  <wp:posOffset>2533015</wp:posOffset>
                </wp:positionV>
                <wp:extent cx="733425" cy="104775"/>
                <wp:effectExtent l="0" t="0" r="28575" b="28575"/>
                <wp:wrapNone/>
                <wp:docPr id="323" name="Прямоугольник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171604" id="Прямоугольник 323" o:spid="_x0000_s1026" style="position:absolute;margin-left:238.95pt;margin-top:199.45pt;width:57.75pt;height:8.25pt;z-index: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Ocf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63680" behindDoc="0" locked="0" layoutInCell="1" allowOverlap="1" wp14:anchorId="67E48A26" wp14:editId="4594B117">
                <wp:simplePos x="0" y="0"/>
                <wp:positionH relativeFrom="column">
                  <wp:posOffset>2567940</wp:posOffset>
                </wp:positionH>
                <wp:positionV relativeFrom="paragraph">
                  <wp:posOffset>2733040</wp:posOffset>
                </wp:positionV>
                <wp:extent cx="733425" cy="104775"/>
                <wp:effectExtent l="0" t="0" r="28575" b="28575"/>
                <wp:wrapNone/>
                <wp:docPr id="322" name="Прямоугольник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0C9A04" id="Прямоугольник 322" o:spid="_x0000_s1026" style="position:absolute;margin-left:202.2pt;margin-top:215.2pt;width:57.75pt;height:8.25pt;z-index: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59584" behindDoc="0" locked="0" layoutInCell="1" allowOverlap="1" wp14:anchorId="67E48A26" wp14:editId="4594B117">
                <wp:simplePos x="0" y="0"/>
                <wp:positionH relativeFrom="column">
                  <wp:posOffset>1548765</wp:posOffset>
                </wp:positionH>
                <wp:positionV relativeFrom="paragraph">
                  <wp:posOffset>2914015</wp:posOffset>
                </wp:positionV>
                <wp:extent cx="733425" cy="152400"/>
                <wp:effectExtent l="0" t="0" r="28575" b="19050"/>
                <wp:wrapNone/>
                <wp:docPr id="321" name="Прямоугольник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4EB824" id="Прямоугольник 321" o:spid="_x0000_s1026" style="position:absolute;margin-left:121.95pt;margin-top:229.45pt;width:57.75pt;height:12pt;z-index: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55488" behindDoc="0" locked="0" layoutInCell="1" allowOverlap="1" wp14:anchorId="67E48A26" wp14:editId="4594B117">
                <wp:simplePos x="0" y="0"/>
                <wp:positionH relativeFrom="column">
                  <wp:posOffset>1548765</wp:posOffset>
                </wp:positionH>
                <wp:positionV relativeFrom="paragraph">
                  <wp:posOffset>3142615</wp:posOffset>
                </wp:positionV>
                <wp:extent cx="733425" cy="104775"/>
                <wp:effectExtent l="0" t="0" r="28575" b="28575"/>
                <wp:wrapNone/>
                <wp:docPr id="320" name="Прямоугольник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C1FE34" id="Прямоугольник 320" o:spid="_x0000_s1026" style="position:absolute;margin-left:121.95pt;margin-top:247.45pt;width:57.75pt;height:8.25pt;z-index: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51392" behindDoc="0" locked="0" layoutInCell="1" allowOverlap="1" wp14:anchorId="67E48A26" wp14:editId="4594B117">
                <wp:simplePos x="0" y="0"/>
                <wp:positionH relativeFrom="column">
                  <wp:posOffset>4911090</wp:posOffset>
                </wp:positionH>
                <wp:positionV relativeFrom="paragraph">
                  <wp:posOffset>1971040</wp:posOffset>
                </wp:positionV>
                <wp:extent cx="733425" cy="104775"/>
                <wp:effectExtent l="0" t="0" r="28575" b="28575"/>
                <wp:wrapNone/>
                <wp:docPr id="63" name="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234BD8" id="Прямоугольник 63" o:spid="_x0000_s1026" style="position:absolute;margin-left:386.7pt;margin-top:155.2pt;width:57.75pt;height:8.25pt;z-index: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47296" behindDoc="0" locked="0" layoutInCell="1" allowOverlap="1" wp14:anchorId="67E48A26" wp14:editId="4594B117">
                <wp:simplePos x="0" y="0"/>
                <wp:positionH relativeFrom="column">
                  <wp:posOffset>4844415</wp:posOffset>
                </wp:positionH>
                <wp:positionV relativeFrom="paragraph">
                  <wp:posOffset>1742440</wp:posOffset>
                </wp:positionV>
                <wp:extent cx="733425" cy="104775"/>
                <wp:effectExtent l="0" t="0" r="28575" b="28575"/>
                <wp:wrapNone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6ED509" id="Прямоугольник 62" o:spid="_x0000_s1026" style="position:absolute;margin-left:381.45pt;margin-top:137.2pt;width:57.75pt;height:8.25pt;z-index: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43200" behindDoc="0" locked="0" layoutInCell="1" allowOverlap="1" wp14:anchorId="62B8C324" wp14:editId="6523250D">
                <wp:simplePos x="0" y="0"/>
                <wp:positionH relativeFrom="column">
                  <wp:posOffset>2720340</wp:posOffset>
                </wp:positionH>
                <wp:positionV relativeFrom="paragraph">
                  <wp:posOffset>1123315</wp:posOffset>
                </wp:positionV>
                <wp:extent cx="733425" cy="104775"/>
                <wp:effectExtent l="0" t="0" r="28575" b="28575"/>
                <wp:wrapNone/>
                <wp:docPr id="61" name="Прямоугольник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2F6FE5" id="Прямоугольник 61" o:spid="_x0000_s1026" style="position:absolute;margin-left:214.2pt;margin-top:88.45pt;width:57.75pt;height:8.25pt;z-index: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436FBF72" wp14:editId="31104418">
                <wp:simplePos x="0" y="0"/>
                <wp:positionH relativeFrom="column">
                  <wp:posOffset>2196465</wp:posOffset>
                </wp:positionH>
                <wp:positionV relativeFrom="paragraph">
                  <wp:posOffset>1923415</wp:posOffset>
                </wp:positionV>
                <wp:extent cx="1790700" cy="104775"/>
                <wp:effectExtent l="0" t="0" r="19050" b="28575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C12A4" id="Прямоугольник 60" o:spid="_x0000_s1026" style="position:absolute;margin-left:172.95pt;margin-top:151.45pt;width:141pt;height:8.2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36032" behindDoc="0" locked="0" layoutInCell="1" allowOverlap="1" wp14:anchorId="436FBF72" wp14:editId="31104418">
                <wp:simplePos x="0" y="0"/>
                <wp:positionH relativeFrom="column">
                  <wp:posOffset>2196465</wp:posOffset>
                </wp:positionH>
                <wp:positionV relativeFrom="paragraph">
                  <wp:posOffset>1694815</wp:posOffset>
                </wp:positionV>
                <wp:extent cx="1790700" cy="104775"/>
                <wp:effectExtent l="0" t="0" r="19050" b="28575"/>
                <wp:wrapNone/>
                <wp:docPr id="59" name="Прямоугольник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535350" id="Прямоугольник 59" o:spid="_x0000_s1026" style="position:absolute;margin-left:172.95pt;margin-top:133.45pt;width:141pt;height:8.25pt;z-index: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 wp14:anchorId="4A4BBB28" wp14:editId="5657B829">
                <wp:simplePos x="0" y="0"/>
                <wp:positionH relativeFrom="column">
                  <wp:posOffset>2339340</wp:posOffset>
                </wp:positionH>
                <wp:positionV relativeFrom="paragraph">
                  <wp:posOffset>1542415</wp:posOffset>
                </wp:positionV>
                <wp:extent cx="1790700" cy="104775"/>
                <wp:effectExtent l="0" t="0" r="19050" b="28575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D7F3FE" id="Прямоугольник 56" o:spid="_x0000_s1026" style="position:absolute;margin-left:184.2pt;margin-top:121.45pt;width:141pt;height:8.25pt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27840" behindDoc="0" locked="0" layoutInCell="1" allowOverlap="1" wp14:anchorId="4A4BBB28" wp14:editId="5657B829">
                <wp:simplePos x="0" y="0"/>
                <wp:positionH relativeFrom="column">
                  <wp:posOffset>2520315</wp:posOffset>
                </wp:positionH>
                <wp:positionV relativeFrom="paragraph">
                  <wp:posOffset>1123315</wp:posOffset>
                </wp:positionV>
                <wp:extent cx="733425" cy="104775"/>
                <wp:effectExtent l="0" t="0" r="28575" b="2857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3D7C06" id="Прямоугольник 12" o:spid="_x0000_s1026" style="position:absolute;margin-left:198.45pt;margin-top:88.45pt;width:57.75pt;height:8.25pt;z-index: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23744" behindDoc="0" locked="0" layoutInCell="1" allowOverlap="1" wp14:anchorId="4A4BBB28" wp14:editId="5657B829">
                <wp:simplePos x="0" y="0"/>
                <wp:positionH relativeFrom="column">
                  <wp:posOffset>1548765</wp:posOffset>
                </wp:positionH>
                <wp:positionV relativeFrom="paragraph">
                  <wp:posOffset>1123315</wp:posOffset>
                </wp:positionV>
                <wp:extent cx="733425" cy="104775"/>
                <wp:effectExtent l="0" t="0" r="28575" b="2857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B6DA42" id="Прямоугольник 11" o:spid="_x0000_s1026" style="position:absolute;margin-left:121.95pt;margin-top:88.45pt;width:57.75pt;height:8.25pt;z-index:25142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19648" behindDoc="0" locked="0" layoutInCell="1" allowOverlap="1" wp14:anchorId="6C25CF17" wp14:editId="01868C9C">
                <wp:simplePos x="0" y="0"/>
                <wp:positionH relativeFrom="column">
                  <wp:posOffset>1548765</wp:posOffset>
                </wp:positionH>
                <wp:positionV relativeFrom="paragraph">
                  <wp:posOffset>923290</wp:posOffset>
                </wp:positionV>
                <wp:extent cx="733425" cy="104775"/>
                <wp:effectExtent l="0" t="0" r="28575" b="2857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99B48" id="Прямоугольник 10" o:spid="_x0000_s1026" style="position:absolute;margin-left:121.95pt;margin-top:72.7pt;width:57.75pt;height:8.25pt;z-index: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15552" behindDoc="0" locked="0" layoutInCell="1" allowOverlap="1">
                <wp:simplePos x="0" y="0"/>
                <wp:positionH relativeFrom="column">
                  <wp:posOffset>3710940</wp:posOffset>
                </wp:positionH>
                <wp:positionV relativeFrom="paragraph">
                  <wp:posOffset>513715</wp:posOffset>
                </wp:positionV>
                <wp:extent cx="1933575" cy="152400"/>
                <wp:effectExtent l="0" t="0" r="28575" b="1905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32D260" id="Прямоугольник 3" o:spid="_x0000_s1026" style="position:absolute;margin-left:292.2pt;margin-top:40.45pt;width:152.25pt;height:12pt;z-index:25141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5200" distR="115200" simplePos="0" relativeHeight="251411456" behindDoc="0" locked="0" layoutInCell="1" allowOverlap="1" wp14:anchorId="46F08DCA" wp14:editId="157C4D36">
                <wp:simplePos x="0" y="0"/>
                <wp:positionH relativeFrom="column">
                  <wp:posOffset>3648710</wp:posOffset>
                </wp:positionH>
                <wp:positionV relativeFrom="paragraph">
                  <wp:posOffset>2778760</wp:posOffset>
                </wp:positionV>
                <wp:extent cx="2286000" cy="400050"/>
                <wp:effectExtent l="0" t="0" r="19050" b="1905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286000" cy="4000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srgbClr val="FFFF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372115" w:rsidRDefault="00372115">
                            <w:r>
                              <w:t>У ВАС ИМЕЕТСЯ ЗАДОЛЖЕННОСТЬ</w:t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compatLnSpc="0"/>
                    </wps:wsp>
                  </a:graphicData>
                </a:graphic>
              </wp:anchor>
            </w:drawing>
          </mc:Choice>
          <mc:Fallback>
            <w:pict>
              <v:shapetype w14:anchorId="46F08DCA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287.3pt;margin-top:218.8pt;width:180pt;height:31.5pt;z-index:251411456;visibility:visible;mso-wrap-style:square;mso-wrap-distance-left:3.2mm;mso-wrap-distance-top:0;mso-wrap-distance-right:3.2mm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" fillcolor="yellow" strokecolor="yellow" strokeweight=".5pt">
                <v:textbox>
                  <w:txbxContent>
                    <w:p w:rsidR="00372115" w:rsidRDefault="00372115">
                      <w:r>
                        <w:t>У ВАС ИМЕЕТСЯ ЗАДОЛЖЕННОСТЬ</w:t>
                      </w:r>
                    </w:p>
                  </w:txbxContent>
                </v:textbox>
              </v:shape>
            </w:pict>
          </mc:Fallback>
        </mc:AlternateContent>
      </w:r>
      <w:r w:rsidR="00AE548C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CAAC763" wp14:editId="1EB018B4">
            <wp:extent cx="6394971" cy="3505291"/>
            <wp:effectExtent l="0" t="0" r="0" b="0"/>
            <wp:docPr id="2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341081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6394971" cy="3505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13F3" w:rsidRPr="008F2604" w:rsidRDefault="00AE548C" w:rsidP="006075E2">
      <w:pPr>
        <w:pStyle w:val="1"/>
        <w:numPr>
          <w:ilvl w:val="0"/>
          <w:numId w:val="26"/>
        </w:numPr>
        <w:rPr>
          <w:rFonts w:ascii="Times New Roman" w:hAnsi="Times New Roman" w:cs="Times New Roman"/>
        </w:rPr>
      </w:pPr>
      <w:bookmarkStart w:id="1" w:name="_Toc136851179"/>
      <w:r w:rsidRPr="008F2604">
        <w:rPr>
          <w:rFonts w:ascii="Times New Roman" w:hAnsi="Times New Roman" w:cs="Times New Roman"/>
        </w:rPr>
        <w:t>Меню Личного кабинета</w:t>
      </w:r>
      <w:bookmarkEnd w:id="1"/>
    </w:p>
    <w:p w:rsidR="000213F3" w:rsidRPr="008F2604" w:rsidRDefault="00AE548C" w:rsidP="006075E2">
      <w:pPr>
        <w:pStyle w:val="af6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  <w:t>Профиль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Подменю </w:t>
      </w:r>
    </w:p>
    <w:p w:rsidR="000213F3" w:rsidRPr="008F2604" w:rsidRDefault="00AE548C" w:rsidP="006075E2">
      <w:pPr>
        <w:pStyle w:val="af6"/>
        <w:numPr>
          <w:ilvl w:val="0"/>
          <w:numId w:val="3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Изменить (редактирование данных профиля)</w:t>
      </w:r>
    </w:p>
    <w:p w:rsidR="000213F3" w:rsidRPr="008F2604" w:rsidRDefault="00AE548C" w:rsidP="006075E2">
      <w:pPr>
        <w:pStyle w:val="af6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  <w:t>Подать показания</w:t>
      </w:r>
    </w:p>
    <w:p w:rsidR="000213F3" w:rsidRPr="008F2604" w:rsidRDefault="00AE548C">
      <w:pPr>
        <w:pStyle w:val="af6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Подменю: </w:t>
      </w:r>
    </w:p>
    <w:p w:rsidR="000213F3" w:rsidRPr="008F2604" w:rsidRDefault="00AE548C" w:rsidP="006075E2">
      <w:pPr>
        <w:pStyle w:val="af6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Подача показаний приборов учета</w:t>
      </w:r>
    </w:p>
    <w:p w:rsidR="000213F3" w:rsidRPr="008F2604" w:rsidRDefault="00AE548C" w:rsidP="006075E2">
      <w:pPr>
        <w:pStyle w:val="af6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История показаний приборов учета</w:t>
      </w:r>
    </w:p>
    <w:p w:rsidR="000213F3" w:rsidRPr="008F2604" w:rsidRDefault="00AE548C" w:rsidP="006075E2">
      <w:pPr>
        <w:pStyle w:val="af6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Расшифровка начислений (кубы)</w:t>
      </w:r>
    </w:p>
    <w:p w:rsidR="000213F3" w:rsidRPr="008F2604" w:rsidRDefault="00AE548C" w:rsidP="006075E2">
      <w:pPr>
        <w:pStyle w:val="af6"/>
        <w:numPr>
          <w:ilvl w:val="0"/>
          <w:numId w:val="2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Расшифровка начислений (документы)</w:t>
      </w:r>
    </w:p>
    <w:p w:rsidR="000213F3" w:rsidRPr="008F2604" w:rsidRDefault="00AE548C" w:rsidP="006075E2">
      <w:pPr>
        <w:pStyle w:val="af6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  <w:t>Задолженность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(новый раздел)</w:t>
      </w:r>
    </w:p>
    <w:p w:rsidR="000213F3" w:rsidRPr="008F2604" w:rsidRDefault="00AE548C">
      <w:pPr>
        <w:pStyle w:val="af6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Подменю: </w:t>
      </w:r>
    </w:p>
    <w:p w:rsidR="00615830" w:rsidRPr="008F2604" w:rsidRDefault="00615830" w:rsidP="00615830">
      <w:pPr>
        <w:pStyle w:val="af6"/>
        <w:numPr>
          <w:ilvl w:val="0"/>
          <w:numId w:val="2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Задолженность (новый раздел)</w:t>
      </w:r>
    </w:p>
    <w:p w:rsidR="00615830" w:rsidRPr="008F2604" w:rsidRDefault="00615830" w:rsidP="00615830">
      <w:pPr>
        <w:pStyle w:val="af6"/>
        <w:numPr>
          <w:ilvl w:val="0"/>
          <w:numId w:val="2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Платежные документы (раздел «Документы»»</w:t>
      </w:r>
    </w:p>
    <w:p w:rsidR="00615830" w:rsidRPr="008F2604" w:rsidRDefault="00615830" w:rsidP="00615830">
      <w:pPr>
        <w:pStyle w:val="af6"/>
        <w:numPr>
          <w:ilvl w:val="0"/>
          <w:numId w:val="2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Инструкция по оплате (новый раздел)</w:t>
      </w:r>
    </w:p>
    <w:p w:rsidR="00615830" w:rsidRPr="008F2604" w:rsidRDefault="00615830" w:rsidP="00615830">
      <w:pPr>
        <w:pStyle w:val="af6"/>
        <w:numPr>
          <w:ilvl w:val="0"/>
          <w:numId w:val="2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Платежи (из раздела «История расшифровки начислений»)</w:t>
      </w:r>
    </w:p>
    <w:p w:rsidR="00615830" w:rsidRPr="008F2604" w:rsidRDefault="00615830" w:rsidP="00615830">
      <w:pPr>
        <w:pStyle w:val="af6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Оборотно</w:t>
      </w:r>
      <w:proofErr w:type="spellEnd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-сальдовая ведомость (из раздела «История расшифровки начислений»)</w:t>
      </w:r>
    </w:p>
    <w:p w:rsidR="00615830" w:rsidRPr="008F2604" w:rsidRDefault="00D824A9" w:rsidP="00615830">
      <w:pPr>
        <w:pStyle w:val="af6"/>
        <w:numPr>
          <w:ilvl w:val="0"/>
          <w:numId w:val="29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8F2604">
        <w:rPr>
          <w:rFonts w:ascii="Times New Roman" w:hAnsi="Times New Roman" w:cs="Times New Roman"/>
          <w:b/>
          <w:sz w:val="28"/>
          <w:szCs w:val="24"/>
          <w:u w:val="single"/>
        </w:rPr>
        <w:t xml:space="preserve">Мои договоры </w:t>
      </w:r>
      <w:r w:rsidRPr="008F2604">
        <w:rPr>
          <w:rFonts w:ascii="Times New Roman" w:hAnsi="Times New Roman" w:cs="Times New Roman"/>
          <w:sz w:val="24"/>
          <w:szCs w:val="24"/>
        </w:rPr>
        <w:t>(новый раздел)</w:t>
      </w:r>
    </w:p>
    <w:p w:rsidR="000213F3" w:rsidRPr="008F2604" w:rsidRDefault="00AE548C" w:rsidP="006075E2">
      <w:pPr>
        <w:pStyle w:val="af6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8"/>
          <w:u w:val="single"/>
          <w:lang w:eastAsia="ru-RU"/>
        </w:rPr>
        <w:t>Подать заявление</w:t>
      </w:r>
      <w:r w:rsidRPr="008F2604">
        <w:rPr>
          <w:rFonts w:ascii="Times New Roman" w:eastAsia="Times New Roman" w:hAnsi="Times New Roman" w:cs="Times New Roman"/>
          <w:i/>
          <w:sz w:val="28"/>
          <w:u w:val="single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(новый раздел)</w:t>
      </w:r>
    </w:p>
    <w:p w:rsidR="000213F3" w:rsidRPr="008F2604" w:rsidRDefault="00AE548C">
      <w:pPr>
        <w:pStyle w:val="af6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Подменю: 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Подать заявку на опломбировку учета (форма из Виртуальной приемной)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Заявление об осуществлении перерасчета (форма из Виртуальной приемной)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Возврат денежных средств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Перенос денежных средств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Заключение договора 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Расторжение договора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Дополнение объекта в действующий договор</w:t>
      </w:r>
    </w:p>
    <w:p w:rsidR="000213F3" w:rsidRPr="008F2604" w:rsidRDefault="00AE548C" w:rsidP="006075E2">
      <w:pPr>
        <w:pStyle w:val="af6"/>
        <w:numPr>
          <w:ilvl w:val="0"/>
          <w:numId w:val="5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Исключение объекта из действующего договора</w:t>
      </w:r>
    </w:p>
    <w:p w:rsidR="00D824A9" w:rsidRPr="008F2604" w:rsidRDefault="00D824A9" w:rsidP="00D824A9">
      <w:pPr>
        <w:pStyle w:val="af6"/>
        <w:numPr>
          <w:ilvl w:val="0"/>
          <w:numId w:val="29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Мои обращения</w:t>
      </w:r>
      <w:r w:rsidRPr="008F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sz w:val="24"/>
          <w:szCs w:val="28"/>
          <w:lang w:eastAsia="ru-RU"/>
        </w:rPr>
        <w:t>(кнопка из Виртуальной приемной)</w:t>
      </w:r>
    </w:p>
    <w:p w:rsidR="000213F3" w:rsidRPr="008F2604" w:rsidRDefault="00AE548C" w:rsidP="00DB3F22">
      <w:pPr>
        <w:pStyle w:val="af6"/>
        <w:numPr>
          <w:ilvl w:val="0"/>
          <w:numId w:val="1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4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Часто задаваемые вопросы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(гиперссылка на сайт Самарских коммунальных сетей) </w:t>
      </w:r>
    </w:p>
    <w:p w:rsidR="000213F3" w:rsidRPr="008F2604" w:rsidRDefault="00AE548C" w:rsidP="006075E2">
      <w:pPr>
        <w:pStyle w:val="1"/>
        <w:numPr>
          <w:ilvl w:val="0"/>
          <w:numId w:val="26"/>
        </w:numPr>
        <w:rPr>
          <w:rFonts w:ascii="Times New Roman" w:hAnsi="Times New Roman" w:cs="Times New Roman"/>
        </w:rPr>
      </w:pPr>
      <w:bookmarkStart w:id="2" w:name="_Toc136851180"/>
      <w:r w:rsidRPr="008F2604">
        <w:rPr>
          <w:rStyle w:val="10"/>
          <w:rFonts w:ascii="Times New Roman" w:hAnsi="Times New Roman" w:cs="Times New Roman"/>
        </w:rPr>
        <w:t>Стартовая страница ЛК. Раздел «Профиль»</w:t>
      </w:r>
      <w:bookmarkEnd w:id="2"/>
      <w:r w:rsidRPr="008F2604">
        <w:rPr>
          <w:rStyle w:val="10"/>
          <w:rFonts w:ascii="Times New Roman" w:hAnsi="Times New Roman" w:cs="Times New Roman"/>
        </w:rPr>
        <w:t> </w:t>
      </w:r>
    </w:p>
    <w:p w:rsidR="000213F3" w:rsidRPr="008F2604" w:rsidRDefault="00B275E3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5142410" wp14:editId="30B857B3">
                <wp:simplePos x="0" y="0"/>
                <wp:positionH relativeFrom="column">
                  <wp:posOffset>2627270</wp:posOffset>
                </wp:positionH>
                <wp:positionV relativeFrom="paragraph">
                  <wp:posOffset>3425560</wp:posOffset>
                </wp:positionV>
                <wp:extent cx="429904" cy="135558"/>
                <wp:effectExtent l="0" t="0" r="27305" b="17145"/>
                <wp:wrapNone/>
                <wp:docPr id="461" name="Прямоугольник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601CE0" id="Прямоугольник 461" o:spid="_x0000_s1026" style="position:absolute;margin-left:206.85pt;margin-top:269.75pt;width:33.85pt;height:10.6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5142410" wp14:editId="30B857B3">
                <wp:simplePos x="0" y="0"/>
                <wp:positionH relativeFrom="column">
                  <wp:posOffset>4178300</wp:posOffset>
                </wp:positionH>
                <wp:positionV relativeFrom="paragraph">
                  <wp:posOffset>3421134</wp:posOffset>
                </wp:positionV>
                <wp:extent cx="429904" cy="135558"/>
                <wp:effectExtent l="0" t="0" r="27305" b="17145"/>
                <wp:wrapNone/>
                <wp:docPr id="460" name="Прямоугольник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ECB7B3" id="Прямоугольник 460" o:spid="_x0000_s1026" style="position:absolute;margin-left:329pt;margin-top:269.4pt;width:33.85pt;height:10.6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35DF71C" wp14:editId="46DDB002">
                <wp:simplePos x="0" y="0"/>
                <wp:positionH relativeFrom="column">
                  <wp:posOffset>5104765</wp:posOffset>
                </wp:positionH>
                <wp:positionV relativeFrom="paragraph">
                  <wp:posOffset>2426970</wp:posOffset>
                </wp:positionV>
                <wp:extent cx="495300" cy="104775"/>
                <wp:effectExtent l="0" t="0" r="19050" b="28575"/>
                <wp:wrapNone/>
                <wp:docPr id="351" name="Прямоугольник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BFCAA5" id="Прямоугольник 351" o:spid="_x0000_s1026" style="position:absolute;margin-left:401.95pt;margin-top:191.1pt;width:39pt;height:8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353C4FDB" wp14:editId="65D04632">
                <wp:simplePos x="0" y="0"/>
                <wp:positionH relativeFrom="column">
                  <wp:posOffset>5101590</wp:posOffset>
                </wp:positionH>
                <wp:positionV relativeFrom="paragraph">
                  <wp:posOffset>3144520</wp:posOffset>
                </wp:positionV>
                <wp:extent cx="495300" cy="104775"/>
                <wp:effectExtent l="0" t="0" r="19050" b="28575"/>
                <wp:wrapNone/>
                <wp:docPr id="349" name="Прямоугольник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A48AAB" id="Прямоугольник 349" o:spid="_x0000_s1026" style="position:absolute;margin-left:401.7pt;margin-top:247.6pt;width:39pt;height:8.25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67E48A26" wp14:editId="4594B117">
                <wp:simplePos x="0" y="0"/>
                <wp:positionH relativeFrom="column">
                  <wp:posOffset>4110990</wp:posOffset>
                </wp:positionH>
                <wp:positionV relativeFrom="paragraph">
                  <wp:posOffset>2477770</wp:posOffset>
                </wp:positionV>
                <wp:extent cx="495300" cy="104775"/>
                <wp:effectExtent l="0" t="0" r="19050" b="28575"/>
                <wp:wrapNone/>
                <wp:docPr id="347" name="Прямоугольник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97F803" id="Прямоугольник 347" o:spid="_x0000_s1026" style="position:absolute;margin-left:323.7pt;margin-top:195.1pt;width:39pt;height:8.2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67E48A26" wp14:editId="4594B117">
                <wp:simplePos x="0" y="0"/>
                <wp:positionH relativeFrom="column">
                  <wp:posOffset>1605915</wp:posOffset>
                </wp:positionH>
                <wp:positionV relativeFrom="paragraph">
                  <wp:posOffset>3458845</wp:posOffset>
                </wp:positionV>
                <wp:extent cx="733425" cy="104775"/>
                <wp:effectExtent l="0" t="0" r="28575" b="28575"/>
                <wp:wrapNone/>
                <wp:docPr id="346" name="Прямоугольник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BF1CBF" id="Прямоугольник 346" o:spid="_x0000_s1026" style="position:absolute;margin-left:126.45pt;margin-top:272.35pt;width:57.75pt;height:8.25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67E48A26" wp14:editId="4594B117">
                <wp:simplePos x="0" y="0"/>
                <wp:positionH relativeFrom="column">
                  <wp:posOffset>1453515</wp:posOffset>
                </wp:positionH>
                <wp:positionV relativeFrom="paragraph">
                  <wp:posOffset>3306445</wp:posOffset>
                </wp:positionV>
                <wp:extent cx="733425" cy="104775"/>
                <wp:effectExtent l="0" t="0" r="28575" b="28575"/>
                <wp:wrapNone/>
                <wp:docPr id="345" name="Прямоугольник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5EEE84" id="Прямоугольник 345" o:spid="_x0000_s1026" style="position:absolute;margin-left:114.45pt;margin-top:260.35pt;width:57.75pt;height:8.2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67E48A26" wp14:editId="4594B117">
                <wp:simplePos x="0" y="0"/>
                <wp:positionH relativeFrom="column">
                  <wp:posOffset>2796540</wp:posOffset>
                </wp:positionH>
                <wp:positionV relativeFrom="paragraph">
                  <wp:posOffset>3277870</wp:posOffset>
                </wp:positionV>
                <wp:extent cx="733425" cy="104775"/>
                <wp:effectExtent l="0" t="0" r="28575" b="28575"/>
                <wp:wrapNone/>
                <wp:docPr id="344" name="Прямоугольник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4BDA51" id="Прямоугольник 344" o:spid="_x0000_s1026" style="position:absolute;margin-left:220.2pt;margin-top:258.1pt;width:57.75pt;height:8.25pt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 wp14:anchorId="67E48A26" wp14:editId="4594B117">
                <wp:simplePos x="0" y="0"/>
                <wp:positionH relativeFrom="column">
                  <wp:posOffset>2987040</wp:posOffset>
                </wp:positionH>
                <wp:positionV relativeFrom="paragraph">
                  <wp:posOffset>3125470</wp:posOffset>
                </wp:positionV>
                <wp:extent cx="733425" cy="104775"/>
                <wp:effectExtent l="0" t="0" r="28575" b="28575"/>
                <wp:wrapNone/>
                <wp:docPr id="343" name="Прямоугольник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B0A993" id="Прямоугольник 343" o:spid="_x0000_s1026" style="position:absolute;margin-left:235.2pt;margin-top:246.1pt;width:57.75pt;height:8.25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uVi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67E48A26" wp14:editId="4594B117">
                <wp:simplePos x="0" y="0"/>
                <wp:positionH relativeFrom="column">
                  <wp:posOffset>1986915</wp:posOffset>
                </wp:positionH>
                <wp:positionV relativeFrom="paragraph">
                  <wp:posOffset>306070</wp:posOffset>
                </wp:positionV>
                <wp:extent cx="733425" cy="104775"/>
                <wp:effectExtent l="0" t="0" r="28575" b="28575"/>
                <wp:wrapNone/>
                <wp:docPr id="342" name="Прямоугольник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1E0BA9" id="Прямоугольник 342" o:spid="_x0000_s1026" style="position:absolute;margin-left:156.45pt;margin-top:24.1pt;width:57.75pt;height:8.25pt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 wp14:anchorId="67E48A26" wp14:editId="4594B117">
                <wp:simplePos x="0" y="0"/>
                <wp:positionH relativeFrom="column">
                  <wp:posOffset>2625090</wp:posOffset>
                </wp:positionH>
                <wp:positionV relativeFrom="paragraph">
                  <wp:posOffset>2820670</wp:posOffset>
                </wp:positionV>
                <wp:extent cx="476250" cy="104775"/>
                <wp:effectExtent l="0" t="0" r="19050" b="28575"/>
                <wp:wrapNone/>
                <wp:docPr id="341" name="Прямоугольник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C763F" id="Прямоугольник 341" o:spid="_x0000_s1026" style="position:absolute;margin-left:206.7pt;margin-top:222.1pt;width:37.5pt;height:8.25pt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 wp14:anchorId="67E48A26" wp14:editId="4594B117">
                <wp:simplePos x="0" y="0"/>
                <wp:positionH relativeFrom="column">
                  <wp:posOffset>2901315</wp:posOffset>
                </wp:positionH>
                <wp:positionV relativeFrom="paragraph">
                  <wp:posOffset>2668270</wp:posOffset>
                </wp:positionV>
                <wp:extent cx="733425" cy="104775"/>
                <wp:effectExtent l="0" t="0" r="28575" b="28575"/>
                <wp:wrapNone/>
                <wp:docPr id="340" name="Прямоугольник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D5F247" id="Прямоугольник 340" o:spid="_x0000_s1026" style="position:absolute;margin-left:228.45pt;margin-top:210.1pt;width:57.75pt;height:8.25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67E48A26" wp14:editId="4594B117">
                <wp:simplePos x="0" y="0"/>
                <wp:positionH relativeFrom="column">
                  <wp:posOffset>1434465</wp:posOffset>
                </wp:positionH>
                <wp:positionV relativeFrom="paragraph">
                  <wp:posOffset>2668270</wp:posOffset>
                </wp:positionV>
                <wp:extent cx="733425" cy="104775"/>
                <wp:effectExtent l="0" t="0" r="28575" b="28575"/>
                <wp:wrapNone/>
                <wp:docPr id="339" name="Прямоугольник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B911C2" id="Прямоугольник 339" o:spid="_x0000_s1026" style="position:absolute;margin-left:112.95pt;margin-top:210.1pt;width:57.75pt;height:8.2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 wp14:anchorId="67E48A26" wp14:editId="4594B117">
                <wp:simplePos x="0" y="0"/>
                <wp:positionH relativeFrom="column">
                  <wp:posOffset>2186940</wp:posOffset>
                </wp:positionH>
                <wp:positionV relativeFrom="paragraph">
                  <wp:posOffset>2477770</wp:posOffset>
                </wp:positionV>
                <wp:extent cx="1343025" cy="104775"/>
                <wp:effectExtent l="0" t="0" r="28575" b="28575"/>
                <wp:wrapNone/>
                <wp:docPr id="338" name="Прямоугольник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F3B646" id="Прямоугольник 338" o:spid="_x0000_s1026" style="position:absolute;margin-left:172.2pt;margin-top:195.1pt;width:105.75pt;height:8.25pt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67E48A26" wp14:editId="4594B117">
                <wp:simplePos x="0" y="0"/>
                <wp:positionH relativeFrom="column">
                  <wp:posOffset>2034540</wp:posOffset>
                </wp:positionH>
                <wp:positionV relativeFrom="paragraph">
                  <wp:posOffset>2325370</wp:posOffset>
                </wp:positionV>
                <wp:extent cx="733425" cy="104775"/>
                <wp:effectExtent l="0" t="0" r="28575" b="28575"/>
                <wp:wrapNone/>
                <wp:docPr id="337" name="Прямоугольник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FD0FD2" id="Прямоугольник 337" o:spid="_x0000_s1026" style="position:absolute;margin-left:160.2pt;margin-top:183.1pt;width:57.75pt;height:8.25pt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ji6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 wp14:anchorId="67E48A26" wp14:editId="4594B117">
                <wp:simplePos x="0" y="0"/>
                <wp:positionH relativeFrom="column">
                  <wp:posOffset>1434465</wp:posOffset>
                </wp:positionH>
                <wp:positionV relativeFrom="paragraph">
                  <wp:posOffset>153670</wp:posOffset>
                </wp:positionV>
                <wp:extent cx="1466850" cy="152400"/>
                <wp:effectExtent l="0" t="0" r="19050" b="19050"/>
                <wp:wrapNone/>
                <wp:docPr id="336" name="Прямоугольник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35C9B8" id="Прямоугольник 336" o:spid="_x0000_s1026" style="position:absolute;margin-left:112.95pt;margin-top:12.1pt;width:115.5pt;height:12pt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 wp14:anchorId="67E48A26" wp14:editId="4594B117">
                <wp:simplePos x="0" y="0"/>
                <wp:positionH relativeFrom="column">
                  <wp:posOffset>2167890</wp:posOffset>
                </wp:positionH>
                <wp:positionV relativeFrom="paragraph">
                  <wp:posOffset>1753870</wp:posOffset>
                </wp:positionV>
                <wp:extent cx="733425" cy="104775"/>
                <wp:effectExtent l="0" t="0" r="28575" b="28575"/>
                <wp:wrapNone/>
                <wp:docPr id="335" name="Прямоугольник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36D808" id="Прямоугольник 335" o:spid="_x0000_s1026" style="position:absolute;margin-left:170.7pt;margin-top:138.1pt;width:57.75pt;height:8.25pt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67E48A26" wp14:editId="4594B117">
                <wp:simplePos x="0" y="0"/>
                <wp:positionH relativeFrom="column">
                  <wp:posOffset>1986915</wp:posOffset>
                </wp:positionH>
                <wp:positionV relativeFrom="paragraph">
                  <wp:posOffset>1982470</wp:posOffset>
                </wp:positionV>
                <wp:extent cx="1543050" cy="104775"/>
                <wp:effectExtent l="0" t="0" r="19050" b="28575"/>
                <wp:wrapNone/>
                <wp:docPr id="334" name="Прямоугольник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AB341" id="Прямоугольник 334" o:spid="_x0000_s1026" style="position:absolute;margin-left:156.45pt;margin-top:156.1pt;width:121.5pt;height:8.25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67E48A26" wp14:editId="4594B117">
                <wp:simplePos x="0" y="0"/>
                <wp:positionH relativeFrom="column">
                  <wp:posOffset>4720590</wp:posOffset>
                </wp:positionH>
                <wp:positionV relativeFrom="paragraph">
                  <wp:posOffset>1982470</wp:posOffset>
                </wp:positionV>
                <wp:extent cx="733425" cy="104775"/>
                <wp:effectExtent l="0" t="0" r="28575" b="28575"/>
                <wp:wrapNone/>
                <wp:docPr id="333" name="Прямоугольник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105624" id="Прямоугольник 333" o:spid="_x0000_s1026" style="position:absolute;margin-left:371.7pt;margin-top:156.1pt;width:57.75pt;height:8.25pt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7e8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09760" behindDoc="0" locked="0" layoutInCell="1" allowOverlap="1" wp14:anchorId="67E48A26" wp14:editId="4594B117">
                <wp:simplePos x="0" y="0"/>
                <wp:positionH relativeFrom="column">
                  <wp:posOffset>4568190</wp:posOffset>
                </wp:positionH>
                <wp:positionV relativeFrom="paragraph">
                  <wp:posOffset>1753870</wp:posOffset>
                </wp:positionV>
                <wp:extent cx="733425" cy="104775"/>
                <wp:effectExtent l="0" t="0" r="28575" b="28575"/>
                <wp:wrapNone/>
                <wp:docPr id="332" name="Прямоугольник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8ABDCF" id="Прямоугольник 332" o:spid="_x0000_s1026" style="position:absolute;margin-left:359.7pt;margin-top:138.1pt;width:57.75pt;height:8.25pt;z-index: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axQ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04640" behindDoc="0" locked="0" layoutInCell="1" allowOverlap="1" wp14:anchorId="67E48A26" wp14:editId="4594B117">
                <wp:simplePos x="0" y="0"/>
                <wp:positionH relativeFrom="column">
                  <wp:posOffset>2034540</wp:posOffset>
                </wp:positionH>
                <wp:positionV relativeFrom="paragraph">
                  <wp:posOffset>1553845</wp:posOffset>
                </wp:positionV>
                <wp:extent cx="1781175" cy="104775"/>
                <wp:effectExtent l="0" t="0" r="28575" b="28575"/>
                <wp:wrapNone/>
                <wp:docPr id="331" name="Прямоугольник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1CE4BF" id="Прямоугольник 331" o:spid="_x0000_s1026" style="position:absolute;margin-left:160.2pt;margin-top:122.35pt;width:140.25pt;height:8.25pt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99520" behindDoc="0" locked="0" layoutInCell="1" allowOverlap="1" wp14:anchorId="67E48A26" wp14:editId="4594B117">
                <wp:simplePos x="0" y="0"/>
                <wp:positionH relativeFrom="column">
                  <wp:posOffset>1586865</wp:posOffset>
                </wp:positionH>
                <wp:positionV relativeFrom="paragraph">
                  <wp:posOffset>1296670</wp:posOffset>
                </wp:positionV>
                <wp:extent cx="733425" cy="104775"/>
                <wp:effectExtent l="0" t="0" r="28575" b="28575"/>
                <wp:wrapNone/>
                <wp:docPr id="330" name="Прямоугольник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DD3E3" id="Прямоугольник 330" o:spid="_x0000_s1026" style="position:absolute;margin-left:124.95pt;margin-top:102.1pt;width:57.75pt;height:8.25pt;z-index: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 wp14:anchorId="67E48A26" wp14:editId="4594B117">
                <wp:simplePos x="0" y="0"/>
                <wp:positionH relativeFrom="column">
                  <wp:posOffset>2434590</wp:posOffset>
                </wp:positionH>
                <wp:positionV relativeFrom="paragraph">
                  <wp:posOffset>1141730</wp:posOffset>
                </wp:positionV>
                <wp:extent cx="733425" cy="104775"/>
                <wp:effectExtent l="0" t="0" r="28575" b="28575"/>
                <wp:wrapNone/>
                <wp:docPr id="329" name="Прямоугольник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93EE99" id="Прямоугольник 329" o:spid="_x0000_s1026" style="position:absolute;margin-left:191.7pt;margin-top:89.9pt;width:57.75pt;height:8.25pt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 wp14:anchorId="67E48A26" wp14:editId="4594B117">
                <wp:simplePos x="0" y="0"/>
                <wp:positionH relativeFrom="column">
                  <wp:posOffset>1434465</wp:posOffset>
                </wp:positionH>
                <wp:positionV relativeFrom="paragraph">
                  <wp:posOffset>1156335</wp:posOffset>
                </wp:positionV>
                <wp:extent cx="733425" cy="45719"/>
                <wp:effectExtent l="0" t="0" r="28575" b="12065"/>
                <wp:wrapNone/>
                <wp:docPr id="328" name="Прямоугольник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3342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34BD4" id="Прямоугольник 328" o:spid="_x0000_s1026" style="position:absolute;margin-left:112.95pt;margin-top:91.05pt;width:57.75pt;height:3.6pt;flip:y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 wp14:anchorId="67E48A26" wp14:editId="4594B117">
                <wp:simplePos x="0" y="0"/>
                <wp:positionH relativeFrom="column">
                  <wp:posOffset>1434465</wp:posOffset>
                </wp:positionH>
                <wp:positionV relativeFrom="paragraph">
                  <wp:posOffset>944245</wp:posOffset>
                </wp:positionV>
                <wp:extent cx="733425" cy="104775"/>
                <wp:effectExtent l="0" t="0" r="28575" b="28575"/>
                <wp:wrapNone/>
                <wp:docPr id="327" name="Прямоугольник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3CD481" id="Прямоугольник 327" o:spid="_x0000_s1026" style="position:absolute;margin-left:112.95pt;margin-top:74.35pt;width:57.75pt;height:8.25pt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372115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479040" behindDoc="0" locked="0" layoutInCell="1" allowOverlap="1" wp14:anchorId="67E48A26" wp14:editId="4594B117">
                <wp:simplePos x="0" y="0"/>
                <wp:positionH relativeFrom="column">
                  <wp:posOffset>2434590</wp:posOffset>
                </wp:positionH>
                <wp:positionV relativeFrom="paragraph">
                  <wp:posOffset>544195</wp:posOffset>
                </wp:positionV>
                <wp:extent cx="2867025" cy="114300"/>
                <wp:effectExtent l="0" t="0" r="28575" b="19050"/>
                <wp:wrapNone/>
                <wp:docPr id="326" name="Прямоугольник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867025" cy="114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C0832C" id="Прямоугольник 326" o:spid="_x0000_s1026" style="position:absolute;margin-left:191.7pt;margin-top:42.85pt;width:225.75pt;height:9pt;flip:y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" fillcolor="white [3212]" strokecolor="white [3212]" strokeweight="2pt"/>
            </w:pict>
          </mc:Fallback>
        </mc:AlternateContent>
      </w:r>
      <w:r w:rsidR="00004AE9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3138" cy="3751943"/>
            <wp:effectExtent l="0" t="0" r="635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1" t="20332" r="18195" b="10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5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За основу стартовой страницы ЛК необходимо установить раздел 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«Профиль»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котором будет размещена общая информация по абоненту. Подменю – Редактирование данных профиля.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Источником данных для ЛК является База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Access</w:t>
      </w:r>
      <w:r w:rsidRPr="008F2604">
        <w:rPr>
          <w:rFonts w:ascii="Times New Roman" w:hAnsi="Times New Roman" w:cs="Times New Roman"/>
          <w:sz w:val="24"/>
          <w:szCs w:val="24"/>
        </w:rPr>
        <w:t>.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Необходимо реализовать механизм периодической выгрузки в БДО данных с платформы ЛК. </w:t>
      </w:r>
      <w:r w:rsidRPr="008F2604">
        <w:rPr>
          <w:rFonts w:ascii="Times New Roman" w:hAnsi="Times New Roman" w:cs="Times New Roman"/>
          <w:sz w:val="24"/>
          <w:szCs w:val="24"/>
          <w:highlight w:val="white"/>
        </w:rPr>
        <w:t xml:space="preserve">Периодичность выгрузки по </w:t>
      </w:r>
      <w:proofErr w:type="gramStart"/>
      <w:r w:rsidRPr="008F2604">
        <w:rPr>
          <w:rFonts w:ascii="Times New Roman" w:hAnsi="Times New Roman" w:cs="Times New Roman"/>
          <w:sz w:val="24"/>
          <w:szCs w:val="24"/>
          <w:highlight w:val="white"/>
        </w:rPr>
        <w:t>умолчанию  24</w:t>
      </w:r>
      <w:proofErr w:type="gramEnd"/>
      <w:r w:rsidRPr="008F2604">
        <w:rPr>
          <w:rFonts w:ascii="Times New Roman" w:hAnsi="Times New Roman" w:cs="Times New Roman"/>
          <w:sz w:val="24"/>
          <w:szCs w:val="24"/>
          <w:highlight w:val="white"/>
        </w:rPr>
        <w:t xml:space="preserve"> часа</w:t>
      </w:r>
      <w:r w:rsidRPr="008F2604">
        <w:rPr>
          <w:rFonts w:ascii="Times New Roman" w:hAnsi="Times New Roman" w:cs="Times New Roman"/>
          <w:sz w:val="24"/>
          <w:szCs w:val="24"/>
        </w:rPr>
        <w:t>.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F2604">
        <w:rPr>
          <w:rFonts w:ascii="Times New Roman" w:hAnsi="Times New Roman" w:cs="Times New Roman"/>
          <w:b/>
          <w:sz w:val="24"/>
          <w:szCs w:val="24"/>
        </w:rPr>
        <w:t>Профиль содержит следующие поля: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абонентский номер;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наименование организации;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должность;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ФИО;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ИНН;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КПП;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ОГРН;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ОКВЭД;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ОКПО;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юридический адрес;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район по юридическому адресу;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контактный телефон;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-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8F2604">
        <w:rPr>
          <w:rFonts w:ascii="Times New Roman" w:hAnsi="Times New Roman" w:cs="Times New Roman"/>
          <w:sz w:val="24"/>
          <w:szCs w:val="24"/>
        </w:rPr>
        <w:t>-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8F2604">
        <w:rPr>
          <w:rFonts w:ascii="Times New Roman" w:hAnsi="Times New Roman" w:cs="Times New Roman"/>
          <w:sz w:val="24"/>
          <w:szCs w:val="24"/>
        </w:rPr>
        <w:t>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почтовый адрес;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- банковские реквизиты</w:t>
      </w:r>
      <w:r w:rsidR="00004AE9" w:rsidRPr="008F2604">
        <w:rPr>
          <w:rFonts w:ascii="Times New Roman" w:hAnsi="Times New Roman" w:cs="Times New Roman"/>
          <w:sz w:val="24"/>
          <w:szCs w:val="24"/>
        </w:rPr>
        <w:t xml:space="preserve"> к каждому текущему договору</w:t>
      </w:r>
      <w:r w:rsidRPr="008F2604">
        <w:rPr>
          <w:rFonts w:ascii="Times New Roman" w:hAnsi="Times New Roman" w:cs="Times New Roman"/>
          <w:sz w:val="24"/>
          <w:szCs w:val="24"/>
        </w:rPr>
        <w:t>: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* наименование банка;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* БИК;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* КПП;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* р/с;</w:t>
      </w:r>
    </w:p>
    <w:p w:rsidR="000213F3" w:rsidRPr="008F2604" w:rsidRDefault="00AE548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* к/с</w:t>
      </w:r>
    </w:p>
    <w:p w:rsidR="001757EF" w:rsidRPr="008F2604" w:rsidRDefault="001757EF" w:rsidP="001757E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- информацию о сотруднике договорного отдела, ответственному за конкретный договор (поля Исполнитель по договору – ФИО и должность сотрудника, контактный телефон сотрудника). ФИО и должность исполнителя по договору интегрируется из базы 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>, телефон исполнителя подгружается из справочника телефонов сотрудников.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Гиперссылка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«У ВАС ИМЕЕТСЯ ЗАДОЛЖЕННОСТЬ»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 ссылка взаимосвязана с разделом «Задолженность». Если у абонента есть текущая задолженность, появляется данное оповещение. При нажатии на ссылку открывается раздел «Задолженность».</w:t>
      </w:r>
    </w:p>
    <w:p w:rsidR="000213F3" w:rsidRPr="008F2604" w:rsidRDefault="00AE548C" w:rsidP="001757EF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lastRenderedPageBreak/>
        <w:t xml:space="preserve">Все данные профиля должны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интегрироваться  из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 базы: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Access</w:t>
      </w:r>
      <w:r w:rsidR="001757EF" w:rsidRPr="008F2604">
        <w:rPr>
          <w:rFonts w:ascii="Times New Roman" w:hAnsi="Times New Roman" w:cs="Times New Roman"/>
          <w:sz w:val="24"/>
          <w:szCs w:val="24"/>
        </w:rPr>
        <w:t xml:space="preserve"> (ФИО и должность руководителя юр. лица автоматически подгружаются из последнего заведенного в системе договора, тел. подгружается из справочника телефонов в заданном формате 8(846).. или 8(927)…, e-</w:t>
      </w:r>
      <w:proofErr w:type="spellStart"/>
      <w:r w:rsidR="001757EF" w:rsidRPr="008F2604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="001757EF" w:rsidRPr="008F2604">
        <w:rPr>
          <w:rFonts w:ascii="Times New Roman" w:hAnsi="Times New Roman" w:cs="Times New Roman"/>
          <w:sz w:val="24"/>
          <w:szCs w:val="24"/>
        </w:rPr>
        <w:t xml:space="preserve">  и почтовый адрес подгружается из справочника «почтовый адрес», банковские реквизиты в режиме просмотра подгружаются к каждому номеру текущего договора). В случае отсутствия каких-либо данных в базе </w:t>
      </w:r>
      <w:proofErr w:type="spellStart"/>
      <w:r w:rsidR="001757EF"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="001757EF" w:rsidRPr="008F2604">
        <w:rPr>
          <w:rFonts w:ascii="Times New Roman" w:hAnsi="Times New Roman" w:cs="Times New Roman"/>
          <w:sz w:val="24"/>
          <w:szCs w:val="24"/>
        </w:rPr>
        <w:t xml:space="preserve"> на стартовой странице в данном блоке информации ставится прочерк.</w:t>
      </w:r>
    </w:p>
    <w:p w:rsidR="000213F3" w:rsidRPr="008F2604" w:rsidRDefault="00AE548C" w:rsidP="00577894">
      <w:pPr>
        <w:pStyle w:val="1"/>
        <w:numPr>
          <w:ilvl w:val="1"/>
          <w:numId w:val="26"/>
        </w:numPr>
        <w:rPr>
          <w:rFonts w:ascii="Times New Roman" w:hAnsi="Times New Roman" w:cs="Times New Roman"/>
          <w:sz w:val="32"/>
        </w:rPr>
      </w:pPr>
      <w:bookmarkStart w:id="3" w:name="_Toc136851181"/>
      <w:r w:rsidRPr="008F2604">
        <w:rPr>
          <w:rFonts w:ascii="Times New Roman" w:hAnsi="Times New Roman" w:cs="Times New Roman"/>
          <w:sz w:val="32"/>
        </w:rPr>
        <w:t>Подменю «Редактирование профиля»</w:t>
      </w:r>
      <w:bookmarkEnd w:id="3"/>
    </w:p>
    <w:p w:rsidR="000213F3" w:rsidRPr="008F2604" w:rsidRDefault="00AE548C" w:rsidP="006075E2">
      <w:pPr>
        <w:pStyle w:val="af6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Изменить</w:t>
      </w:r>
    </w:p>
    <w:p w:rsidR="000213F3" w:rsidRPr="008F2604" w:rsidRDefault="00AE548C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F491286" wp14:editId="61589F1B">
            <wp:extent cx="5051518" cy="3973357"/>
            <wp:effectExtent l="6350" t="6350" r="6350" b="635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532636" name=""/>
                    <pic:cNvPicPr>
                      <a:picLocks noChangeAspect="1"/>
                    </pic:cNvPicPr>
                  </pic:nvPicPr>
                  <pic:blipFill>
                    <a:blip r:embed="rId11"/>
                    <a:srcRect l="21533" t="30837" r="40900" b="16632"/>
                    <a:stretch/>
                  </pic:blipFill>
                  <pic:spPr bwMode="auto">
                    <a:xfrm>
                      <a:off x="0" y="0"/>
                      <a:ext cx="5051517" cy="397335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При нажатии кнопки «Изменить» возможно редактирование следующих полей профиля:</w:t>
      </w:r>
    </w:p>
    <w:p w:rsidR="00520339" w:rsidRPr="008F2604" w:rsidRDefault="00520339" w:rsidP="00520339">
      <w:pPr>
        <w:spacing w:line="360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- должность;</w:t>
      </w:r>
    </w:p>
    <w:p w:rsidR="00520339" w:rsidRPr="008F2604" w:rsidRDefault="00520339" w:rsidP="00520339">
      <w:pPr>
        <w:spacing w:line="360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- ФИО;</w:t>
      </w:r>
    </w:p>
    <w:p w:rsidR="00520339" w:rsidRPr="008F2604" w:rsidRDefault="00520339" w:rsidP="00520339">
      <w:pPr>
        <w:spacing w:line="360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- контактный телефон;</w:t>
      </w:r>
    </w:p>
    <w:p w:rsidR="00520339" w:rsidRPr="008F2604" w:rsidRDefault="00520339" w:rsidP="00520339">
      <w:pPr>
        <w:spacing w:line="360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-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8F2604">
        <w:rPr>
          <w:rFonts w:ascii="Times New Roman" w:hAnsi="Times New Roman" w:cs="Times New Roman"/>
          <w:sz w:val="24"/>
          <w:szCs w:val="24"/>
        </w:rPr>
        <w:t>-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8F2604">
        <w:rPr>
          <w:rFonts w:ascii="Times New Roman" w:hAnsi="Times New Roman" w:cs="Times New Roman"/>
          <w:sz w:val="24"/>
          <w:szCs w:val="24"/>
        </w:rPr>
        <w:t>;</w:t>
      </w:r>
    </w:p>
    <w:p w:rsidR="00520339" w:rsidRPr="008F2604" w:rsidRDefault="00520339" w:rsidP="00520339">
      <w:pPr>
        <w:spacing w:line="360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- почтовый адрес.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Для редактирования должности и ФИО абоненту необходимо заполнить форму с указанием должности руководителя и ФИО в именительном и родительном падежах, а также основание – правоустанавливающий документ, подтверждающий полномочия </w:t>
      </w:r>
      <w:r w:rsidRPr="008F2604">
        <w:rPr>
          <w:rFonts w:ascii="Times New Roman" w:hAnsi="Times New Roman" w:cs="Times New Roman"/>
          <w:sz w:val="24"/>
          <w:szCs w:val="24"/>
        </w:rPr>
        <w:lastRenderedPageBreak/>
        <w:t xml:space="preserve">руководителя (устав, доверенность, положения, паспорт, свидетельство). Форма также предусматривает указание основания изменения должности и ФИО руководителя (новый директор, смена председателя и т.д.). Для реализации изменений на экран выводится диалоговое окно (было – стало).  В окне «Было» информация интегрируется из базы 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и выводится в режиме просмотра (запрет внесения изменений). Окно «Стало» подлежит редактированию. В таблице «Стало» фиксируется дата внесения изменений (текущая дата).</w:t>
      </w:r>
    </w:p>
    <w:p w:rsidR="00520339" w:rsidRPr="008F2604" w:rsidRDefault="00A073CD" w:rsidP="00520339">
      <w:pPr>
        <w:spacing w:line="360" w:lineRule="auto"/>
        <w:jc w:val="both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035DF71C" wp14:editId="46DDB002">
                <wp:simplePos x="0" y="0"/>
                <wp:positionH relativeFrom="column">
                  <wp:posOffset>989965</wp:posOffset>
                </wp:positionH>
                <wp:positionV relativeFrom="paragraph">
                  <wp:posOffset>827405</wp:posOffset>
                </wp:positionV>
                <wp:extent cx="495300" cy="136525"/>
                <wp:effectExtent l="0" t="0" r="19050" b="15875"/>
                <wp:wrapNone/>
                <wp:docPr id="353" name="Прямоугольник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36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E1B3A7" id="Прямоугольник 353" o:spid="_x0000_s1026" style="position:absolute;margin-left:77.95pt;margin-top:65.15pt;width:39pt;height:10.7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035DF71C" wp14:editId="46DDB002">
                <wp:simplePos x="0" y="0"/>
                <wp:positionH relativeFrom="column">
                  <wp:posOffset>989965</wp:posOffset>
                </wp:positionH>
                <wp:positionV relativeFrom="paragraph">
                  <wp:posOffset>1017905</wp:posOffset>
                </wp:positionV>
                <wp:extent cx="1111250" cy="104775"/>
                <wp:effectExtent l="0" t="0" r="12700" b="28575"/>
                <wp:wrapNone/>
                <wp:docPr id="352" name="Прямоугольник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25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9C3A2A" id="Прямоугольник 352" o:spid="_x0000_s1026" style="position:absolute;margin-left:77.95pt;margin-top:80.15pt;width:87.5pt;height:8.2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="00520339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03AC2E1" wp14:editId="795313D1">
            <wp:extent cx="6202680" cy="2255520"/>
            <wp:effectExtent l="0" t="0" r="762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0" t="28838" r="20296" b="28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339" w:rsidRPr="008F2604" w:rsidRDefault="00520339" w:rsidP="00520339">
      <w:pPr>
        <w:spacing w:line="360" w:lineRule="auto"/>
        <w:ind w:firstLine="708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Для исключения ошибок необходимо предусмотреть поля с выпадающим списком. 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Для выбора должности руководителя в именительном падеже необходимо предусмотреть выпадающий список должностей (генеральный директор, директор, руководитель, председатель, президент, заведующий, командир, индивидуальный предприниматель).</w:t>
      </w:r>
      <w:r w:rsidRPr="008F2604">
        <w:rPr>
          <w:rFonts w:ascii="Times New Roman" w:hAnsi="Times New Roman" w:cs="Times New Roman"/>
        </w:rPr>
        <w:t xml:space="preserve"> </w:t>
      </w:r>
      <w:r w:rsidRPr="008F2604">
        <w:rPr>
          <w:rFonts w:ascii="Times New Roman" w:hAnsi="Times New Roman" w:cs="Times New Roman"/>
          <w:sz w:val="24"/>
          <w:szCs w:val="24"/>
        </w:rPr>
        <w:t>(Указан справочник «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Должность»  в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 приложении № 1)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Для выбора должности руководителя в родительном падеже также необходимо предусмотреть выпадающий список должностей. (указан справочник «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Должность»  в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 приложении № 1)</w:t>
      </w:r>
    </w:p>
    <w:p w:rsidR="00520339" w:rsidRPr="008F2604" w:rsidRDefault="00520339" w:rsidP="001757E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</w:rPr>
        <w:t xml:space="preserve">               </w:t>
      </w:r>
      <w:r w:rsidRPr="008F2604">
        <w:rPr>
          <w:rFonts w:ascii="Times New Roman" w:hAnsi="Times New Roman" w:cs="Times New Roman"/>
          <w:sz w:val="24"/>
          <w:szCs w:val="24"/>
        </w:rPr>
        <w:t xml:space="preserve">Для выбора основания в именительном падеже предусмотреть выпадающий список (устав, доверенность, положения, паспорт, свидетельство). </w:t>
      </w:r>
    </w:p>
    <w:p w:rsidR="00520339" w:rsidRPr="008F2604" w:rsidRDefault="00520339" w:rsidP="00520339">
      <w:pPr>
        <w:spacing w:line="360" w:lineRule="auto"/>
        <w:ind w:left="708" w:firstLine="60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Для выбора основания в родительном падеже предусмотреть выпадающий список.  (см. справочник «основание»</w:t>
      </w:r>
      <w:r w:rsidRPr="008F2604">
        <w:rPr>
          <w:rFonts w:ascii="Times New Roman" w:hAnsi="Times New Roman" w:cs="Times New Roman"/>
        </w:rPr>
        <w:t xml:space="preserve"> </w:t>
      </w:r>
      <w:r w:rsidRPr="008F2604">
        <w:rPr>
          <w:rFonts w:ascii="Times New Roman" w:hAnsi="Times New Roman" w:cs="Times New Roman"/>
          <w:sz w:val="24"/>
          <w:szCs w:val="24"/>
        </w:rPr>
        <w:t>в приложении № 1)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При не заполнении одного из указанных полей программа выдает ошибку и не дает сохранить изменения. 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Поле «Основание изменения» необходимо для указания причины изменения. Данное поле предлагает выпадающий список оснований.</w:t>
      </w:r>
      <w:r w:rsidRPr="008F2604">
        <w:rPr>
          <w:rFonts w:ascii="Times New Roman" w:hAnsi="Times New Roman" w:cs="Times New Roman"/>
        </w:rPr>
        <w:t xml:space="preserve"> </w:t>
      </w:r>
      <w:r w:rsidRPr="008F2604">
        <w:rPr>
          <w:rFonts w:ascii="Times New Roman" w:hAnsi="Times New Roman" w:cs="Times New Roman"/>
          <w:sz w:val="24"/>
          <w:szCs w:val="24"/>
        </w:rPr>
        <w:t>(см. справочник «основание изменения» в приложении № 1)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sz w:val="24"/>
          <w:szCs w:val="24"/>
        </w:rPr>
        <w:t>Также предусмотреть возможность кнопкой прикрепить документ (скрепка) – загрузить пользователем документ-основание изменения должности или ФИО директора.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8F2604">
        <w:rPr>
          <w:rFonts w:ascii="Times New Roman" w:hAnsi="Times New Roman" w:cs="Times New Roman"/>
          <w:b/>
          <w:sz w:val="24"/>
          <w:szCs w:val="24"/>
          <w:u w:val="single"/>
        </w:rPr>
        <w:t>Если абонент физическое лицо</w:t>
      </w:r>
      <w:r w:rsidRPr="008F2604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lastRenderedPageBreak/>
        <w:t xml:space="preserve">В базе 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есть признак ФЛ (физ. Лицо), если у абонента есть этот признак, поле Должность вносить не нужно.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Для внесения изменений в почтовый адрес абонента всплывает диалоговое окно БЫЛО СТАЛО для внесения изменений. В окне «Было» информация интегрируется из базы 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(почтовый адрес) и не подлежит редактированию. Окно «Стало» подлежит редактированию. В окне «Стало» абонент может при помощи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кнопки  «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>Изменить» внести соответствующие изменения в заданном формате.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20339" w:rsidRPr="008F2604" w:rsidRDefault="00A073CD" w:rsidP="00520339">
      <w:pPr>
        <w:spacing w:line="360" w:lineRule="auto"/>
        <w:jc w:val="both"/>
        <w:rPr>
          <w:rFonts w:ascii="Times New Roman" w:hAnsi="Times New Roman" w:cs="Times New Roman"/>
          <w:noProof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035DF71C" wp14:editId="46DDB002">
                <wp:simplePos x="0" y="0"/>
                <wp:positionH relativeFrom="column">
                  <wp:posOffset>884711</wp:posOffset>
                </wp:positionH>
                <wp:positionV relativeFrom="paragraph">
                  <wp:posOffset>836575</wp:posOffset>
                </wp:positionV>
                <wp:extent cx="243444" cy="59376"/>
                <wp:effectExtent l="0" t="0" r="23495" b="17145"/>
                <wp:wrapNone/>
                <wp:docPr id="356" name="Прямоугольник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44" cy="5937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06911E" id="Прямоугольник 356" o:spid="_x0000_s1026" style="position:absolute;margin-left:69.65pt;margin-top:65.85pt;width:19.15pt;height:4.7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035DF71C" wp14:editId="46DDB002">
                <wp:simplePos x="0" y="0"/>
                <wp:positionH relativeFrom="column">
                  <wp:posOffset>439387</wp:posOffset>
                </wp:positionH>
                <wp:positionV relativeFrom="paragraph">
                  <wp:posOffset>694707</wp:posOffset>
                </wp:positionV>
                <wp:extent cx="495300" cy="104775"/>
                <wp:effectExtent l="0" t="0" r="19050" b="28575"/>
                <wp:wrapNone/>
                <wp:docPr id="355" name="Прямоугольник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104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A7A52B" id="Прямоугольник 355" o:spid="_x0000_s1026" style="position:absolute;margin-left:34.6pt;margin-top:54.7pt;width:39pt;height:8.2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" fillcolor="white [3212]" strokecolor="white [3212]" strokeweight="2pt"/>
            </w:pict>
          </mc:Fallback>
        </mc:AlternateContent>
      </w:r>
      <w:r w:rsidR="00520339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32C3037" wp14:editId="5142680D">
            <wp:extent cx="6164580" cy="12877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71" t="52698" r="17493" b="2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B9E8BCB" wp14:editId="0C65F01F">
                <wp:simplePos x="0" y="0"/>
                <wp:positionH relativeFrom="column">
                  <wp:posOffset>8470900</wp:posOffset>
                </wp:positionH>
                <wp:positionV relativeFrom="paragraph">
                  <wp:posOffset>368935</wp:posOffset>
                </wp:positionV>
                <wp:extent cx="179705" cy="172720"/>
                <wp:effectExtent l="0" t="0" r="0" b="0"/>
                <wp:wrapNone/>
                <wp:docPr id="367" name="Плюс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2720"/>
                        </a:xfrm>
                        <a:prstGeom prst="mathPlus">
                          <a:avLst/>
                        </a:prstGeom>
                        <a:solidFill>
                          <a:srgbClr val="1F497D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7255B" id="Плюс 367" o:spid="_x0000_s1026" style="position:absolute;margin-left:667pt;margin-top:29.05pt;width:14.15pt;height:13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705,17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" path="m23820,66048r45721,l69541,22894r40623,l110164,66048r45721,l155885,106672r-45721,l110164,149826r-40623,l69541,106672r-45721,l23820,66048xe" fillcolor="#c6d9f1" stroked="f" strokeweight="2pt">
                <v:path arrowok="t" o:connecttype="custom" o:connectlocs="23820,66048;69541,66048;69541,22894;110164,22894;110164,66048;155885,66048;155885,106672;110164,106672;110164,149826;69541,149826;69541,106672;23820,106672;23820,66048" o:connectangles="0,0,0,0,0,0,0,0,0,0,0,0,0"/>
              </v:shape>
            </w:pict>
          </mc:Fallback>
        </mc:AlternateContent>
      </w:r>
      <w:r w:rsidRPr="008F2604">
        <w:rPr>
          <w:rFonts w:ascii="Times New Roman" w:hAnsi="Times New Roman" w:cs="Times New Roman"/>
          <w:sz w:val="24"/>
          <w:szCs w:val="24"/>
        </w:rPr>
        <w:t>Для редактирования поля e-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и телефон возникает диалоговое окно «Было Стало». В окне «Было» информация об электронном адресе интегрируется из базы 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Access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(почтовый адрес), информация о номерах телефонов интегрируется из базы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Access</w:t>
      </w:r>
      <w:r w:rsidRPr="008F2604">
        <w:rPr>
          <w:rFonts w:ascii="Times New Roman" w:hAnsi="Times New Roman" w:cs="Times New Roman"/>
          <w:sz w:val="24"/>
          <w:szCs w:val="24"/>
        </w:rPr>
        <w:t xml:space="preserve"> (справочник телефонов) и не подлежит редактированию. Окно «Стало» подлежит редактированию. В окне «Стало» абонент может при помощи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кнопки  «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Изменить» внести соответствующие изменения в свободном формате. Если необходимо добавить еще один эл адрес можно воспользоваться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кнопкой  плюс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.          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Для редактирования телефона в окне «Стало» абонент может при помощи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кнопки  «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Изменить» внести соответствующие изменения согласно заданного формата (код страны, код города, номер телефона). Если необходимо добавить еще один телефон можно воспользоваться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>кнопкой  плюс</w:t>
      </w:r>
      <w:proofErr w:type="gramEnd"/>
      <w:r w:rsidRPr="008F2604">
        <w:rPr>
          <w:rFonts w:ascii="Times New Roman" w:hAnsi="Times New Roman" w:cs="Times New Roman"/>
          <w:sz w:val="24"/>
          <w:szCs w:val="24"/>
        </w:rPr>
        <w:t xml:space="preserve">.          </w:t>
      </w:r>
    </w:p>
    <w:p w:rsidR="00520339" w:rsidRPr="008F2604" w:rsidRDefault="00B275E3" w:rsidP="0052033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5142410" wp14:editId="30B857B3">
                <wp:simplePos x="0" y="0"/>
                <wp:positionH relativeFrom="column">
                  <wp:posOffset>4570095</wp:posOffset>
                </wp:positionH>
                <wp:positionV relativeFrom="paragraph">
                  <wp:posOffset>672389</wp:posOffset>
                </wp:positionV>
                <wp:extent cx="429904" cy="135558"/>
                <wp:effectExtent l="0" t="0" r="27305" b="17145"/>
                <wp:wrapNone/>
                <wp:docPr id="458" name="Прямоугольник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A6939" id="Прямоугольник 458" o:spid="_x0000_s1026" style="position:absolute;margin-left:359.85pt;margin-top:52.95pt;width:33.85pt;height:10.6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7295D213" wp14:editId="78A919F6">
                <wp:simplePos x="0" y="0"/>
                <wp:positionH relativeFrom="column">
                  <wp:posOffset>1625245</wp:posOffset>
                </wp:positionH>
                <wp:positionV relativeFrom="paragraph">
                  <wp:posOffset>722193</wp:posOffset>
                </wp:positionV>
                <wp:extent cx="495300" cy="47501"/>
                <wp:effectExtent l="0" t="0" r="19050" b="10160"/>
                <wp:wrapNone/>
                <wp:docPr id="360" name="Прямоугольник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50C69" id="Прямоугольник 360" o:spid="_x0000_s1026" style="position:absolute;margin-left:127.95pt;margin-top:56.85pt;width:39pt;height:3.7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7295D213" wp14:editId="78A919F6">
                <wp:simplePos x="0" y="0"/>
                <wp:positionH relativeFrom="column">
                  <wp:posOffset>1547907</wp:posOffset>
                </wp:positionH>
                <wp:positionV relativeFrom="paragraph">
                  <wp:posOffset>918399</wp:posOffset>
                </wp:positionV>
                <wp:extent cx="495300" cy="47501"/>
                <wp:effectExtent l="0" t="0" r="19050" b="10160"/>
                <wp:wrapNone/>
                <wp:docPr id="359" name="Прямоугольник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1992DE" id="Прямоугольник 359" o:spid="_x0000_s1026" style="position:absolute;margin-left:121.9pt;margin-top:72.3pt;width:39pt;height:3.7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7295D213" wp14:editId="78A919F6">
                <wp:simplePos x="0" y="0"/>
                <wp:positionH relativeFrom="column">
                  <wp:posOffset>1856542</wp:posOffset>
                </wp:positionH>
                <wp:positionV relativeFrom="paragraph">
                  <wp:posOffset>318696</wp:posOffset>
                </wp:positionV>
                <wp:extent cx="495300" cy="47501"/>
                <wp:effectExtent l="0" t="0" r="19050" b="10160"/>
                <wp:wrapNone/>
                <wp:docPr id="358" name="Прямоугольник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396149" id="Прямоугольник 358" o:spid="_x0000_s1026" style="position:absolute;margin-left:146.2pt;margin-top:25.1pt;width:39pt;height:3.7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35DF71C" wp14:editId="46DDB002">
                <wp:simplePos x="0" y="0"/>
                <wp:positionH relativeFrom="column">
                  <wp:posOffset>439907</wp:posOffset>
                </wp:positionH>
                <wp:positionV relativeFrom="paragraph">
                  <wp:posOffset>320840</wp:posOffset>
                </wp:positionV>
                <wp:extent cx="495300" cy="47501"/>
                <wp:effectExtent l="0" t="0" r="19050" b="10160"/>
                <wp:wrapNone/>
                <wp:docPr id="357" name="Прямоугольник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F7B98" id="Прямоугольник 357" o:spid="_x0000_s1026" style="position:absolute;margin-left:34.65pt;margin-top:25.25pt;width:39pt;height:3.7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" fillcolor="white [3212]" strokecolor="white [3212]" strokeweight="2pt"/>
            </w:pict>
          </mc:Fallback>
        </mc:AlternateContent>
      </w:r>
      <w:r w:rsidR="00520339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DB99507" wp14:editId="1396F720">
            <wp:extent cx="6073140" cy="1752600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0" t="37137" r="15742" b="2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14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После редактирования профиля нажать на кнопку «Подтвердить». При внесении изменений протоколом фиксируется текущая дата изменений. </w:t>
      </w:r>
      <w:r w:rsidRPr="008F2604">
        <w:rPr>
          <w:rFonts w:ascii="Times New Roman" w:hAnsi="Times New Roman" w:cs="Times New Roman"/>
          <w:b/>
          <w:bCs/>
          <w:sz w:val="24"/>
          <w:szCs w:val="24"/>
        </w:rPr>
        <w:t xml:space="preserve">Редактируемая информация должна автоматически интегрироваться в базу </w:t>
      </w:r>
      <w:r w:rsidRPr="008F2604">
        <w:rPr>
          <w:rFonts w:ascii="Times New Roman" w:hAnsi="Times New Roman" w:cs="Times New Roman"/>
          <w:b/>
          <w:bCs/>
          <w:sz w:val="24"/>
          <w:szCs w:val="24"/>
          <w:lang w:val="en-US"/>
        </w:rPr>
        <w:t>Access</w:t>
      </w:r>
      <w:r w:rsidRPr="008F2604">
        <w:rPr>
          <w:rFonts w:ascii="Times New Roman" w:hAnsi="Times New Roman" w:cs="Times New Roman"/>
          <w:b/>
          <w:bCs/>
          <w:sz w:val="24"/>
          <w:szCs w:val="24"/>
        </w:rPr>
        <w:t>. Остальные поля профиля не подлежат изменению.</w:t>
      </w:r>
    </w:p>
    <w:p w:rsidR="00520339" w:rsidRPr="008F2604" w:rsidRDefault="00520339" w:rsidP="0052033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b/>
          <w:bCs/>
          <w:sz w:val="24"/>
          <w:szCs w:val="24"/>
        </w:rPr>
        <w:t>Все изменения и дополнения должны производиться под протокол.</w:t>
      </w:r>
    </w:p>
    <w:p w:rsidR="000213F3" w:rsidRPr="008F2604" w:rsidRDefault="00AE548C" w:rsidP="006075E2">
      <w:pPr>
        <w:pStyle w:val="1"/>
        <w:numPr>
          <w:ilvl w:val="0"/>
          <w:numId w:val="26"/>
        </w:numPr>
        <w:rPr>
          <w:rFonts w:ascii="Times New Roman" w:hAnsi="Times New Roman" w:cs="Times New Roman"/>
        </w:rPr>
      </w:pPr>
      <w:bookmarkStart w:id="4" w:name="_Toc136851182"/>
      <w:r w:rsidRPr="008F2604">
        <w:rPr>
          <w:rFonts w:ascii="Times New Roman" w:hAnsi="Times New Roman" w:cs="Times New Roman"/>
        </w:rPr>
        <w:lastRenderedPageBreak/>
        <w:t>Раздел «Подать показания»</w:t>
      </w:r>
      <w:bookmarkEnd w:id="4"/>
    </w:p>
    <w:p w:rsidR="000213F3" w:rsidRPr="008F2604" w:rsidRDefault="00AE548C">
      <w:pPr>
        <w:pStyle w:val="af6"/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8F2604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Подменю: </w:t>
      </w:r>
    </w:p>
    <w:p w:rsidR="000213F3" w:rsidRPr="008F2604" w:rsidRDefault="00AE548C" w:rsidP="006075E2">
      <w:pPr>
        <w:pStyle w:val="af6"/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Подача показаний приборов учета</w:t>
      </w:r>
    </w:p>
    <w:p w:rsidR="000213F3" w:rsidRPr="008F2604" w:rsidRDefault="00AE548C" w:rsidP="006075E2">
      <w:pPr>
        <w:pStyle w:val="af6"/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История показаний приборов учета</w:t>
      </w:r>
    </w:p>
    <w:p w:rsidR="000213F3" w:rsidRPr="008F2604" w:rsidRDefault="00AE548C" w:rsidP="006075E2">
      <w:pPr>
        <w:pStyle w:val="af6"/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Расшифровка начислений (кубы) </w:t>
      </w:r>
    </w:p>
    <w:p w:rsidR="000213F3" w:rsidRPr="008F2604" w:rsidRDefault="00AE548C" w:rsidP="006075E2">
      <w:pPr>
        <w:pStyle w:val="af6"/>
        <w:numPr>
          <w:ilvl w:val="0"/>
          <w:numId w:val="7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Расшифровка начислений (документы)</w:t>
      </w:r>
    </w:p>
    <w:p w:rsidR="00AE548C" w:rsidRPr="008F2604" w:rsidRDefault="00AE548C" w:rsidP="00AE548C">
      <w:pPr>
        <w:pStyle w:val="af6"/>
        <w:spacing w:line="360" w:lineRule="auto"/>
        <w:ind w:left="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Объединить 2 раздела: Подать показания и История расшифровки начислений. В разделе Расшифровка начислений (кубы) и Расшифровка начислений (документы) добавить кнопку </w:t>
      </w:r>
      <w:r w:rsidRPr="008F26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скачать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213F3" w:rsidRPr="008F2604" w:rsidRDefault="00AE548C" w:rsidP="006075E2">
      <w:pPr>
        <w:pStyle w:val="af6"/>
        <w:numPr>
          <w:ilvl w:val="0"/>
          <w:numId w:val="26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5" w:name="_Toc136851183"/>
      <w:r w:rsidRPr="008F2604">
        <w:rPr>
          <w:rStyle w:val="10"/>
          <w:rFonts w:ascii="Times New Roman" w:hAnsi="Times New Roman" w:cs="Times New Roman"/>
          <w:lang w:eastAsia="ru-RU"/>
        </w:rPr>
        <w:t>Раздел «</w:t>
      </w:r>
      <w:r w:rsidR="007F20C9" w:rsidRPr="008F2604">
        <w:rPr>
          <w:rStyle w:val="10"/>
          <w:rFonts w:ascii="Times New Roman" w:hAnsi="Times New Roman" w:cs="Times New Roman"/>
          <w:lang w:eastAsia="ru-RU"/>
        </w:rPr>
        <w:t>Задолженность</w:t>
      </w:r>
      <w:r w:rsidRPr="008F2604">
        <w:rPr>
          <w:rStyle w:val="10"/>
          <w:rFonts w:ascii="Times New Roman" w:hAnsi="Times New Roman" w:cs="Times New Roman"/>
          <w:lang w:eastAsia="ru-RU"/>
        </w:rPr>
        <w:t>»</w:t>
      </w:r>
      <w:bookmarkEnd w:id="5"/>
      <w:r w:rsidRPr="008F2604">
        <w:rPr>
          <w:rStyle w:val="10"/>
          <w:rFonts w:ascii="Times New Roman" w:eastAsia="Times New Roman" w:hAnsi="Times New Roman" w:cs="Times New Roman"/>
          <w:lang w:eastAsia="ru-RU"/>
        </w:rPr>
        <w:t xml:space="preserve"> </w:t>
      </w:r>
    </w:p>
    <w:p w:rsidR="000213F3" w:rsidRPr="008F2604" w:rsidRDefault="00AE548C">
      <w:pPr>
        <w:pStyle w:val="af6"/>
        <w:spacing w:line="36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8F2604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Подменю: </w:t>
      </w:r>
    </w:p>
    <w:p w:rsidR="000213F3" w:rsidRPr="008F2604" w:rsidRDefault="00AE548C" w:rsidP="006075E2">
      <w:pPr>
        <w:pStyle w:val="af6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Задолженность (новый раздел)</w:t>
      </w:r>
    </w:p>
    <w:p w:rsidR="007F20C9" w:rsidRPr="008F2604" w:rsidRDefault="007F20C9" w:rsidP="006075E2">
      <w:pPr>
        <w:pStyle w:val="af6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Платежны</w:t>
      </w:r>
      <w:r w:rsidR="00E22451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е документы (раздел «Документы»)</w:t>
      </w:r>
    </w:p>
    <w:p w:rsidR="00837D1F" w:rsidRPr="008F2604" w:rsidRDefault="00837D1F" w:rsidP="00837D1F">
      <w:pPr>
        <w:pStyle w:val="af6"/>
        <w:spacing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Подменю Пакет документов </w:t>
      </w:r>
      <w:r w:rsidR="00211D17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период</w:t>
      </w:r>
    </w:p>
    <w:p w:rsidR="000213F3" w:rsidRPr="008F2604" w:rsidRDefault="00AE548C" w:rsidP="006075E2">
      <w:pPr>
        <w:pStyle w:val="af6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Инструкция по оплате (новый раздел)</w:t>
      </w:r>
    </w:p>
    <w:p w:rsidR="000213F3" w:rsidRPr="008F2604" w:rsidRDefault="00AE548C" w:rsidP="006075E2">
      <w:pPr>
        <w:pStyle w:val="af6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Платежи (из раздела «История расшифровки начислений»)</w:t>
      </w:r>
    </w:p>
    <w:p w:rsidR="000213F3" w:rsidRPr="008F2604" w:rsidRDefault="00AE548C" w:rsidP="006075E2">
      <w:pPr>
        <w:pStyle w:val="af6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Оборотно</w:t>
      </w:r>
      <w:proofErr w:type="spellEnd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-сальдовая ведомость (из раздела «История расшифровки начислений»)</w:t>
      </w:r>
    </w:p>
    <w:p w:rsidR="000213F3" w:rsidRPr="008F2604" w:rsidRDefault="00AE548C" w:rsidP="000000C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Раздел </w:t>
      </w:r>
      <w:r w:rsidRPr="008F2604">
        <w:rPr>
          <w:rFonts w:ascii="Times New Roman" w:hAnsi="Times New Roman" w:cs="Times New Roman"/>
          <w:b/>
          <w:bCs/>
          <w:i/>
          <w:sz w:val="24"/>
          <w:szCs w:val="26"/>
        </w:rPr>
        <w:t>«Платежи»</w:t>
      </w:r>
      <w:r w:rsidRPr="008F2604">
        <w:rPr>
          <w:rFonts w:ascii="Times New Roman" w:hAnsi="Times New Roman" w:cs="Times New Roman"/>
          <w:sz w:val="24"/>
          <w:szCs w:val="26"/>
        </w:rPr>
        <w:t xml:space="preserve"> и </w:t>
      </w:r>
      <w:r w:rsidRPr="008F2604">
        <w:rPr>
          <w:rFonts w:ascii="Times New Roman" w:hAnsi="Times New Roman" w:cs="Times New Roman"/>
          <w:b/>
          <w:bCs/>
          <w:i/>
          <w:sz w:val="24"/>
          <w:szCs w:val="26"/>
        </w:rPr>
        <w:t>«</w:t>
      </w:r>
      <w:proofErr w:type="spellStart"/>
      <w:r w:rsidRPr="008F2604">
        <w:rPr>
          <w:rFonts w:ascii="Times New Roman" w:hAnsi="Times New Roman" w:cs="Times New Roman"/>
          <w:b/>
          <w:bCs/>
          <w:i/>
          <w:sz w:val="24"/>
          <w:szCs w:val="26"/>
        </w:rPr>
        <w:t>Оборотно</w:t>
      </w:r>
      <w:proofErr w:type="spellEnd"/>
      <w:r w:rsidRPr="008F2604">
        <w:rPr>
          <w:rFonts w:ascii="Times New Roman" w:hAnsi="Times New Roman" w:cs="Times New Roman"/>
          <w:b/>
          <w:bCs/>
          <w:i/>
          <w:sz w:val="24"/>
          <w:szCs w:val="26"/>
        </w:rPr>
        <w:t>-сальдовая ведомость»</w:t>
      </w:r>
      <w:r w:rsidRPr="008F2604">
        <w:rPr>
          <w:rFonts w:ascii="Times New Roman" w:hAnsi="Times New Roman" w:cs="Times New Roman"/>
          <w:sz w:val="24"/>
          <w:szCs w:val="26"/>
        </w:rPr>
        <w:t xml:space="preserve"> переносится из раздела «История расшифровки абонента». </w:t>
      </w:r>
    </w:p>
    <w:p w:rsidR="000213F3" w:rsidRPr="008F2604" w:rsidRDefault="00AE548C" w:rsidP="000000C3">
      <w:pPr>
        <w:pStyle w:val="1"/>
        <w:numPr>
          <w:ilvl w:val="1"/>
          <w:numId w:val="26"/>
        </w:numPr>
        <w:spacing w:before="0" w:after="0"/>
        <w:rPr>
          <w:rFonts w:ascii="Times New Roman" w:hAnsi="Times New Roman" w:cs="Times New Roman"/>
          <w:sz w:val="32"/>
        </w:rPr>
      </w:pPr>
      <w:bookmarkStart w:id="6" w:name="_Toc136851184"/>
      <w:r w:rsidRPr="008F2604">
        <w:rPr>
          <w:rFonts w:ascii="Times New Roman" w:hAnsi="Times New Roman" w:cs="Times New Roman"/>
          <w:sz w:val="32"/>
        </w:rPr>
        <w:t>Подменю «Задолженность»</w:t>
      </w:r>
      <w:bookmarkEnd w:id="6"/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Разместить информацию о текущей задолженности абонента за весь период по каждому договору. Информация </w:t>
      </w:r>
      <w:r w:rsidRPr="008F2604">
        <w:rPr>
          <w:rFonts w:ascii="Times New Roman" w:hAnsi="Times New Roman" w:cs="Times New Roman"/>
          <w:sz w:val="24"/>
          <w:szCs w:val="24"/>
        </w:rPr>
        <w:t xml:space="preserve">автоматически выгружается из базы </w:t>
      </w:r>
      <w:r w:rsidRPr="008F2604">
        <w:rPr>
          <w:rFonts w:ascii="Times New Roman" w:hAnsi="Times New Roman" w:cs="Times New Roman"/>
          <w:sz w:val="24"/>
          <w:szCs w:val="24"/>
          <w:lang w:val="en-US"/>
        </w:rPr>
        <w:t>Access</w:t>
      </w:r>
      <w:r w:rsidRPr="008F2604">
        <w:rPr>
          <w:rFonts w:ascii="Times New Roman" w:hAnsi="Times New Roman" w:cs="Times New Roman"/>
          <w:sz w:val="24"/>
          <w:szCs w:val="24"/>
        </w:rPr>
        <w:t>.</w:t>
      </w:r>
    </w:p>
    <w:p w:rsidR="001125A7" w:rsidRPr="008F2604" w:rsidRDefault="00AE548C" w:rsidP="004E3258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Кнопка «Скачать счет» дает возможность абоненту скачать </w:t>
      </w:r>
      <w:r w:rsidR="00E14027" w:rsidRPr="008F2604">
        <w:rPr>
          <w:rFonts w:ascii="Times New Roman" w:hAnsi="Times New Roman" w:cs="Times New Roman"/>
          <w:i/>
          <w:sz w:val="24"/>
          <w:szCs w:val="26"/>
        </w:rPr>
        <w:t>виртуальный счет</w:t>
      </w:r>
      <w:r w:rsidRPr="008F2604">
        <w:rPr>
          <w:rFonts w:ascii="Times New Roman" w:hAnsi="Times New Roman" w:cs="Times New Roman"/>
          <w:sz w:val="24"/>
          <w:szCs w:val="26"/>
        </w:rPr>
        <w:t xml:space="preserve"> с </w:t>
      </w:r>
      <w:r w:rsidR="00213207" w:rsidRPr="008F2604">
        <w:rPr>
          <w:rFonts w:ascii="Times New Roman" w:hAnsi="Times New Roman" w:cs="Times New Roman"/>
          <w:sz w:val="24"/>
          <w:szCs w:val="26"/>
        </w:rPr>
        <w:t>общей суммой</w:t>
      </w:r>
      <w:r w:rsidRPr="008F2604">
        <w:rPr>
          <w:rFonts w:ascii="Times New Roman" w:hAnsi="Times New Roman" w:cs="Times New Roman"/>
          <w:sz w:val="24"/>
          <w:szCs w:val="26"/>
        </w:rPr>
        <w:t xml:space="preserve"> задолженност</w:t>
      </w:r>
      <w:r w:rsidR="00213207" w:rsidRPr="008F2604">
        <w:rPr>
          <w:rFonts w:ascii="Times New Roman" w:hAnsi="Times New Roman" w:cs="Times New Roman"/>
          <w:sz w:val="24"/>
          <w:szCs w:val="26"/>
        </w:rPr>
        <w:t>и</w:t>
      </w:r>
      <w:r w:rsidR="001774E6" w:rsidRPr="008F2604">
        <w:rPr>
          <w:rFonts w:ascii="Times New Roman" w:hAnsi="Times New Roman" w:cs="Times New Roman"/>
          <w:sz w:val="24"/>
          <w:szCs w:val="26"/>
        </w:rPr>
        <w:t xml:space="preserve"> за весь период.</w:t>
      </w:r>
      <w:r w:rsidR="00DA4EBD" w:rsidRPr="008F2604">
        <w:rPr>
          <w:rFonts w:ascii="Times New Roman" w:hAnsi="Times New Roman" w:cs="Times New Roman"/>
          <w:sz w:val="24"/>
          <w:szCs w:val="26"/>
        </w:rPr>
        <w:t xml:space="preserve"> Номер виртуального счета включает в себя абонентский номер и код договора.</w:t>
      </w:r>
      <w:r w:rsidR="001774E6" w:rsidRPr="008F2604">
        <w:rPr>
          <w:rFonts w:ascii="Times New Roman" w:hAnsi="Times New Roman" w:cs="Times New Roman"/>
          <w:sz w:val="24"/>
          <w:szCs w:val="26"/>
        </w:rPr>
        <w:t xml:space="preserve"> Кнопка «</w:t>
      </w:r>
      <w:r w:rsidR="00DA4EBD" w:rsidRPr="008F2604">
        <w:rPr>
          <w:rFonts w:ascii="Times New Roman" w:hAnsi="Times New Roman" w:cs="Times New Roman"/>
          <w:sz w:val="24"/>
          <w:szCs w:val="26"/>
        </w:rPr>
        <w:t>Как оплатить виртуальный счет</w:t>
      </w:r>
      <w:r w:rsidR="001774E6" w:rsidRPr="008F2604">
        <w:rPr>
          <w:rFonts w:ascii="Times New Roman" w:hAnsi="Times New Roman" w:cs="Times New Roman"/>
          <w:sz w:val="24"/>
          <w:szCs w:val="26"/>
        </w:rPr>
        <w:t xml:space="preserve">» </w:t>
      </w:r>
      <w:proofErr w:type="spellStart"/>
      <w:r w:rsidR="001774E6" w:rsidRPr="008F2604">
        <w:rPr>
          <w:rFonts w:ascii="Times New Roman" w:hAnsi="Times New Roman" w:cs="Times New Roman"/>
          <w:sz w:val="24"/>
          <w:szCs w:val="26"/>
        </w:rPr>
        <w:t>кликабельна</w:t>
      </w:r>
      <w:proofErr w:type="spellEnd"/>
      <w:r w:rsidR="005D72D6" w:rsidRPr="008F2604">
        <w:rPr>
          <w:rFonts w:ascii="Times New Roman" w:hAnsi="Times New Roman" w:cs="Times New Roman"/>
          <w:sz w:val="24"/>
          <w:szCs w:val="26"/>
        </w:rPr>
        <w:t xml:space="preserve">, открывается документ </w:t>
      </w:r>
      <w:proofErr w:type="spellStart"/>
      <w:r w:rsidR="005D72D6" w:rsidRPr="008F2604">
        <w:rPr>
          <w:rFonts w:ascii="Times New Roman" w:hAnsi="Times New Roman" w:cs="Times New Roman"/>
          <w:sz w:val="24"/>
          <w:szCs w:val="26"/>
        </w:rPr>
        <w:t>пдф</w:t>
      </w:r>
      <w:proofErr w:type="spellEnd"/>
      <w:r w:rsidR="005D72D6" w:rsidRPr="008F2604">
        <w:rPr>
          <w:rFonts w:ascii="Times New Roman" w:hAnsi="Times New Roman" w:cs="Times New Roman"/>
          <w:sz w:val="24"/>
          <w:szCs w:val="26"/>
        </w:rPr>
        <w:t>-формата. (Инструкция)</w:t>
      </w:r>
    </w:p>
    <w:p w:rsidR="00B4380F" w:rsidRPr="008F2604" w:rsidRDefault="00B4380F" w:rsidP="00B4380F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sz w:val="24"/>
          <w:szCs w:val="26"/>
        </w:rPr>
        <w:t>Контактные номера телефонов находятся в Приложение №1 к техническому заданию.</w:t>
      </w:r>
    </w:p>
    <w:p w:rsidR="001125A7" w:rsidRPr="008F2604" w:rsidRDefault="00A073CD" w:rsidP="00B4380F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295D213" wp14:editId="78A919F6">
                <wp:simplePos x="0" y="0"/>
                <wp:positionH relativeFrom="column">
                  <wp:posOffset>2131843</wp:posOffset>
                </wp:positionH>
                <wp:positionV relativeFrom="paragraph">
                  <wp:posOffset>677529</wp:posOffset>
                </wp:positionV>
                <wp:extent cx="495300" cy="47501"/>
                <wp:effectExtent l="0" t="0" r="19050" b="10160"/>
                <wp:wrapNone/>
                <wp:docPr id="365" name="Прямоугольник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DBAE0" id="Прямоугольник 365" o:spid="_x0000_s1026" style="position:absolute;margin-left:167.85pt;margin-top:53.35pt;width:39pt;height:3.7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7295D213" wp14:editId="78A919F6">
                <wp:simplePos x="0" y="0"/>
                <wp:positionH relativeFrom="column">
                  <wp:posOffset>2512150</wp:posOffset>
                </wp:positionH>
                <wp:positionV relativeFrom="paragraph">
                  <wp:posOffset>339494</wp:posOffset>
                </wp:positionV>
                <wp:extent cx="1698171" cy="47501"/>
                <wp:effectExtent l="0" t="0" r="16510" b="10160"/>
                <wp:wrapNone/>
                <wp:docPr id="364" name="Прямоугольник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8171" cy="4750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B787A" id="Прямоугольник 364" o:spid="_x0000_s1026" style="position:absolute;margin-left:197.8pt;margin-top:26.75pt;width:133.7pt;height:3.7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7295D213" wp14:editId="78A919F6">
                <wp:simplePos x="0" y="0"/>
                <wp:positionH relativeFrom="column">
                  <wp:posOffset>1615563</wp:posOffset>
                </wp:positionH>
                <wp:positionV relativeFrom="paragraph">
                  <wp:posOffset>48549</wp:posOffset>
                </wp:positionV>
                <wp:extent cx="1591293" cy="106878"/>
                <wp:effectExtent l="0" t="0" r="28575" b="26670"/>
                <wp:wrapNone/>
                <wp:docPr id="363" name="Прямоугольник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1293" cy="10687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1DC3E" id="Прямоугольник 363" o:spid="_x0000_s1026" style="position:absolute;margin-left:127.2pt;margin-top:3.8pt;width:125.3pt;height:8.4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" fillcolor="white [3212]" strokecolor="white [3212]" strokeweight="2pt"/>
            </w:pict>
          </mc:Fallback>
        </mc:AlternateContent>
      </w:r>
      <w:r w:rsidR="004E3258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31849BD" wp14:editId="45D1B326">
            <wp:extent cx="3920151" cy="2390115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здел Оплата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93" b="11390"/>
                    <a:stretch/>
                  </pic:blipFill>
                  <pic:spPr bwMode="auto">
                    <a:xfrm>
                      <a:off x="0" y="0"/>
                      <a:ext cx="3920151" cy="2390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3258" w:rsidRPr="008F2604" w:rsidRDefault="004E3258">
      <w:pPr>
        <w:rPr>
          <w:rFonts w:ascii="Times New Roman" w:hAnsi="Times New Roman" w:cs="Times New Roman"/>
          <w:noProof/>
          <w:lang w:eastAsia="ru-RU"/>
        </w:rPr>
      </w:pPr>
    </w:p>
    <w:p w:rsidR="000213F3" w:rsidRPr="008F2604" w:rsidRDefault="00A073CD">
      <w:pPr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1E195CD8" wp14:editId="4E0B9A6B">
                <wp:simplePos x="0" y="0"/>
                <wp:positionH relativeFrom="column">
                  <wp:posOffset>1025525</wp:posOffset>
                </wp:positionH>
                <wp:positionV relativeFrom="paragraph">
                  <wp:posOffset>794509</wp:posOffset>
                </wp:positionV>
                <wp:extent cx="1015340" cy="45719"/>
                <wp:effectExtent l="0" t="0" r="13970" b="12065"/>
                <wp:wrapNone/>
                <wp:docPr id="369" name="Прямоугольник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534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740931" id="Прямоугольник 369" o:spid="_x0000_s1026" style="position:absolute;margin-left:80.75pt;margin-top:62.55pt;width:79.95pt;height:3.6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195CD8" wp14:editId="4E0B9A6B">
                <wp:simplePos x="0" y="0"/>
                <wp:positionH relativeFrom="column">
                  <wp:posOffset>876844</wp:posOffset>
                </wp:positionH>
                <wp:positionV relativeFrom="paragraph">
                  <wp:posOffset>687746</wp:posOffset>
                </wp:positionV>
                <wp:extent cx="1015340" cy="45719"/>
                <wp:effectExtent l="0" t="0" r="13970" b="12065"/>
                <wp:wrapNone/>
                <wp:docPr id="368" name="Прямоугольник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534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1F5D10" id="Прямоугольник 368" o:spid="_x0000_s1026" style="position:absolute;margin-left:69.05pt;margin-top:54.15pt;width:79.95pt;height:3.6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7295D213" wp14:editId="78A919F6">
                <wp:simplePos x="0" y="0"/>
                <wp:positionH relativeFrom="column">
                  <wp:posOffset>1116800</wp:posOffset>
                </wp:positionH>
                <wp:positionV relativeFrom="paragraph">
                  <wp:posOffset>856318</wp:posOffset>
                </wp:positionV>
                <wp:extent cx="1015340" cy="45719"/>
                <wp:effectExtent l="0" t="0" r="13970" b="12065"/>
                <wp:wrapNone/>
                <wp:docPr id="366" name="Прямоугольник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534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18D46E" id="Прямоугольник 366" o:spid="_x0000_s1026" style="position:absolute;margin-left:87.95pt;margin-top:67.45pt;width:79.95pt;height:3.6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" fillcolor="white [3212]" strokecolor="white [3212]" strokeweight="2pt"/>
            </w:pict>
          </mc:Fallback>
        </mc:AlternateContent>
      </w:r>
      <w:r w:rsidR="001774E6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415607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чет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0C9" w:rsidRPr="008F2604" w:rsidRDefault="00577894" w:rsidP="00211D17">
      <w:pPr>
        <w:pStyle w:val="af6"/>
        <w:numPr>
          <w:ilvl w:val="1"/>
          <w:numId w:val="27"/>
        </w:numPr>
        <w:spacing w:line="360" w:lineRule="auto"/>
        <w:jc w:val="both"/>
        <w:rPr>
          <w:rFonts w:ascii="Times New Roman" w:hAnsi="Times New Roman" w:cs="Times New Roman"/>
          <w:b/>
          <w:bCs/>
          <w:sz w:val="40"/>
          <w:szCs w:val="40"/>
        </w:rPr>
      </w:pPr>
      <w:bookmarkStart w:id="7" w:name="_Toc135134104"/>
      <w:bookmarkStart w:id="8" w:name="_Toc136851185"/>
      <w:r w:rsidRPr="008F2604">
        <w:rPr>
          <w:rStyle w:val="10"/>
          <w:rFonts w:ascii="Times New Roman" w:hAnsi="Times New Roman" w:cs="Times New Roman"/>
          <w:sz w:val="32"/>
          <w:szCs w:val="32"/>
        </w:rPr>
        <w:t>Подменю</w:t>
      </w:r>
      <w:r w:rsidR="007F20C9" w:rsidRPr="008F2604">
        <w:rPr>
          <w:rStyle w:val="10"/>
          <w:rFonts w:ascii="Times New Roman" w:hAnsi="Times New Roman" w:cs="Times New Roman"/>
          <w:sz w:val="32"/>
          <w:szCs w:val="32"/>
        </w:rPr>
        <w:t xml:space="preserve"> «Платежные Документы»</w:t>
      </w:r>
      <w:bookmarkEnd w:id="7"/>
      <w:r w:rsidR="00211D17" w:rsidRPr="008F2604">
        <w:rPr>
          <w:rStyle w:val="10"/>
          <w:rFonts w:ascii="Times New Roman" w:hAnsi="Times New Roman" w:cs="Times New Roman"/>
          <w:sz w:val="32"/>
          <w:szCs w:val="32"/>
        </w:rPr>
        <w:t>.</w:t>
      </w:r>
      <w:bookmarkEnd w:id="8"/>
      <w:r w:rsidR="00211D17" w:rsidRPr="008F2604">
        <w:rPr>
          <w:rStyle w:val="10"/>
          <w:rFonts w:ascii="Times New Roman" w:hAnsi="Times New Roman" w:cs="Times New Roman"/>
          <w:sz w:val="32"/>
          <w:szCs w:val="32"/>
        </w:rPr>
        <w:t xml:space="preserve"> </w:t>
      </w:r>
    </w:p>
    <w:p w:rsidR="00B4380F" w:rsidRPr="008F2604" w:rsidRDefault="00B4380F" w:rsidP="00B4380F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В разделе Платежные документы в категории Счет добавить дату и наименование </w:t>
      </w:r>
      <w:r w:rsidR="000000C3" w:rsidRPr="008F2604">
        <w:rPr>
          <w:rFonts w:ascii="Times New Roman" w:hAnsi="Times New Roman" w:cs="Times New Roman"/>
          <w:sz w:val="24"/>
          <w:szCs w:val="26"/>
        </w:rPr>
        <w:t xml:space="preserve">счета </w:t>
      </w:r>
      <w:r w:rsidRPr="008F2604">
        <w:rPr>
          <w:rFonts w:ascii="Times New Roman" w:hAnsi="Times New Roman" w:cs="Times New Roman"/>
          <w:sz w:val="24"/>
          <w:szCs w:val="26"/>
        </w:rPr>
        <w:t>(Окончательный и Авансовый)</w:t>
      </w:r>
      <w:r w:rsidR="000000C3" w:rsidRPr="008F2604">
        <w:rPr>
          <w:rFonts w:ascii="Times New Roman" w:hAnsi="Times New Roman" w:cs="Times New Roman"/>
          <w:sz w:val="24"/>
          <w:szCs w:val="26"/>
        </w:rPr>
        <w:t>.</w:t>
      </w:r>
    </w:p>
    <w:p w:rsidR="00B4380F" w:rsidRPr="008F2604" w:rsidRDefault="00B4380F" w:rsidP="00B4380F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noProof/>
          <w:sz w:val="24"/>
          <w:szCs w:val="26"/>
          <w:lang w:eastAsia="ru-RU"/>
        </w:rPr>
        <w:drawing>
          <wp:inline distT="0" distB="0" distL="0" distR="0" wp14:anchorId="383B6604" wp14:editId="59C57D65">
            <wp:extent cx="5931034" cy="175637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чет наименование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59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380F" w:rsidRPr="008F2604" w:rsidRDefault="007F20C9" w:rsidP="007F20C9">
      <w:pPr>
        <w:spacing w:line="360" w:lineRule="auto"/>
        <w:jc w:val="both"/>
        <w:rPr>
          <w:rFonts w:ascii="Times New Roman" w:hAnsi="Times New Roman" w:cs="Times New Roman"/>
          <w:sz w:val="24"/>
          <w:szCs w:val="26"/>
        </w:rPr>
      </w:pPr>
      <w:r w:rsidRPr="008F2604">
        <w:rPr>
          <w:rFonts w:ascii="Times New Roman" w:hAnsi="Times New Roman" w:cs="Times New Roman"/>
          <w:sz w:val="24"/>
          <w:szCs w:val="26"/>
        </w:rPr>
        <w:lastRenderedPageBreak/>
        <w:tab/>
      </w:r>
      <w:r w:rsidRPr="008F2604">
        <w:rPr>
          <w:rFonts w:ascii="Times New Roman" w:hAnsi="Times New Roman" w:cs="Times New Roman"/>
          <w:i/>
          <w:sz w:val="24"/>
          <w:szCs w:val="26"/>
        </w:rPr>
        <w:t>В «Акте сверки» автоматически указывается последний отчетный месяц.</w:t>
      </w:r>
      <w:r w:rsidR="00B4380F" w:rsidRPr="008F2604">
        <w:rPr>
          <w:rStyle w:val="10"/>
          <w:rFonts w:ascii="Times New Roman" w:hAnsi="Times New Roman" w:cs="Times New Roman"/>
          <w:sz w:val="32"/>
          <w:szCs w:val="32"/>
        </w:rPr>
        <w:t xml:space="preserve"> Подменю «Пакет документов за период»</w:t>
      </w:r>
      <w:r w:rsidR="00B4380F" w:rsidRPr="008F2604">
        <w:rPr>
          <w:rFonts w:ascii="Times New Roman" w:hAnsi="Times New Roman" w:cs="Times New Roman"/>
          <w:sz w:val="24"/>
          <w:szCs w:val="26"/>
        </w:rPr>
        <w:t xml:space="preserve"> </w:t>
      </w:r>
    </w:p>
    <w:p w:rsidR="007F20C9" w:rsidRPr="008F2604" w:rsidRDefault="00B4380F" w:rsidP="00B4380F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6"/>
        </w:rPr>
        <w:t>Подменю «Пакет документов за период» дает возможность абоненту выбрать любой документ за месяц для формирования пакета документов (акт выполненных работ, счет-фактура, счет и т.д.) – для этого абонент выбирает месяц, договор и нужные документы и нажимает кнопку «Скачать».</w:t>
      </w:r>
    </w:p>
    <w:p w:rsidR="007F20C9" w:rsidRPr="008F2604" w:rsidRDefault="00A073CD" w:rsidP="007F20C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1E195CD8" wp14:editId="4E0B9A6B">
                <wp:simplePos x="0" y="0"/>
                <wp:positionH relativeFrom="column">
                  <wp:posOffset>368655</wp:posOffset>
                </wp:positionH>
                <wp:positionV relativeFrom="paragraph">
                  <wp:posOffset>342438</wp:posOffset>
                </wp:positionV>
                <wp:extent cx="1537854" cy="118753"/>
                <wp:effectExtent l="0" t="0" r="24765" b="14605"/>
                <wp:wrapNone/>
                <wp:docPr id="371" name="Прямоугольник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7854" cy="11875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2D61F" id="Прямоугольник 371" o:spid="_x0000_s1026" style="position:absolute;margin-left:29.05pt;margin-top:26.95pt;width:121.1pt;height:9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" fillcolor="white [3212]" strokecolor="white [3212]" strokeweight="2pt"/>
            </w:pict>
          </mc:Fallback>
        </mc:AlternateContent>
      </w:r>
      <w:r w:rsidR="007F20C9" w:rsidRPr="008F2604">
        <w:rPr>
          <w:rFonts w:ascii="Times New Roman" w:hAnsi="Times New Roman" w:cs="Times New Roman"/>
          <w:sz w:val="24"/>
          <w:szCs w:val="26"/>
        </w:rPr>
        <w:tab/>
      </w:r>
      <w:r w:rsidR="007F20C9" w:rsidRPr="008F2604">
        <w:rPr>
          <w:rFonts w:ascii="Times New Roman" w:hAnsi="Times New Roman" w:cs="Times New Roman"/>
          <w:noProof/>
          <w:sz w:val="24"/>
          <w:szCs w:val="26"/>
          <w:lang w:eastAsia="ru-RU"/>
        </w:rPr>
        <w:drawing>
          <wp:inline distT="0" distB="0" distL="0" distR="0" wp14:anchorId="4E076679" wp14:editId="0CF318A3">
            <wp:extent cx="5875950" cy="3375006"/>
            <wp:effectExtent l="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артовая документы.jpg"/>
                    <pic:cNvPicPr>
                      <a:picLocks noChangeAspect="1"/>
                    </pic:cNvPicPr>
                  </pic:nvPicPr>
                  <pic:blipFill>
                    <a:blip r:embed="rId18"/>
                    <a:srcRect l="15261"/>
                    <a:stretch/>
                  </pic:blipFill>
                  <pic:spPr bwMode="auto">
                    <a:xfrm>
                      <a:off x="0" y="0"/>
                      <a:ext cx="5875950" cy="337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3F3" w:rsidRPr="008F2604" w:rsidRDefault="00AE548C" w:rsidP="00577894">
      <w:pPr>
        <w:pStyle w:val="1"/>
        <w:numPr>
          <w:ilvl w:val="1"/>
          <w:numId w:val="27"/>
        </w:numPr>
        <w:rPr>
          <w:rFonts w:ascii="Times New Roman" w:hAnsi="Times New Roman" w:cs="Times New Roman"/>
          <w:sz w:val="32"/>
          <w:szCs w:val="32"/>
        </w:rPr>
      </w:pPr>
      <w:bookmarkStart w:id="9" w:name="_Toc136851186"/>
      <w:r w:rsidRPr="008F2604">
        <w:rPr>
          <w:rFonts w:ascii="Times New Roman" w:hAnsi="Times New Roman" w:cs="Times New Roman"/>
          <w:sz w:val="32"/>
          <w:szCs w:val="32"/>
        </w:rPr>
        <w:t>Подменю «Инструкция по оплате»</w:t>
      </w:r>
      <w:bookmarkEnd w:id="9"/>
    </w:p>
    <w:p w:rsidR="000213F3" w:rsidRPr="008F2604" w:rsidRDefault="00AE548C" w:rsidP="00DB3F22">
      <w:pPr>
        <w:pStyle w:val="af6"/>
        <w:spacing w:line="360" w:lineRule="auto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Разместить информацию о </w:t>
      </w:r>
      <w:r w:rsidR="00956FFC" w:rsidRPr="008F2604">
        <w:rPr>
          <w:rFonts w:ascii="Times New Roman" w:hAnsi="Times New Roman" w:cs="Times New Roman"/>
          <w:sz w:val="24"/>
          <w:szCs w:val="26"/>
        </w:rPr>
        <w:t>возможных</w:t>
      </w:r>
      <w:r w:rsidRPr="008F2604">
        <w:rPr>
          <w:rFonts w:ascii="Times New Roman" w:hAnsi="Times New Roman" w:cs="Times New Roman"/>
          <w:sz w:val="24"/>
          <w:szCs w:val="26"/>
        </w:rPr>
        <w:t xml:space="preserve"> способах оплаты: через расчетный счет (реквизиты СКС), оплата по </w:t>
      </w:r>
      <w:r w:rsidRPr="008F2604">
        <w:rPr>
          <w:rFonts w:ascii="Times New Roman" w:hAnsi="Times New Roman" w:cs="Times New Roman"/>
          <w:sz w:val="24"/>
          <w:szCs w:val="26"/>
          <w:lang w:val="en-US"/>
        </w:rPr>
        <w:t>QR</w:t>
      </w:r>
      <w:r w:rsidRPr="008F2604">
        <w:rPr>
          <w:rFonts w:ascii="Times New Roman" w:hAnsi="Times New Roman" w:cs="Times New Roman"/>
          <w:sz w:val="24"/>
          <w:szCs w:val="26"/>
        </w:rPr>
        <w:t>-коду, оплата через Сбербанк онлайн</w:t>
      </w:r>
      <w:r w:rsidR="005D72D6" w:rsidRPr="008F2604">
        <w:rPr>
          <w:rFonts w:ascii="Times New Roman" w:hAnsi="Times New Roman" w:cs="Times New Roman"/>
          <w:sz w:val="24"/>
          <w:szCs w:val="26"/>
        </w:rPr>
        <w:t>, оплата Виртуального счета</w:t>
      </w:r>
      <w:r w:rsidRPr="008F2604">
        <w:rPr>
          <w:rFonts w:ascii="Times New Roman" w:hAnsi="Times New Roman" w:cs="Times New Roman"/>
          <w:sz w:val="24"/>
          <w:szCs w:val="26"/>
        </w:rPr>
        <w:t xml:space="preserve">. Инструкция скачивается в </w:t>
      </w:r>
      <w:proofErr w:type="spellStart"/>
      <w:r w:rsidRPr="008F2604">
        <w:rPr>
          <w:rFonts w:ascii="Times New Roman" w:hAnsi="Times New Roman" w:cs="Times New Roman"/>
          <w:sz w:val="24"/>
          <w:szCs w:val="26"/>
        </w:rPr>
        <w:t>pdf</w:t>
      </w:r>
      <w:proofErr w:type="spellEnd"/>
      <w:r w:rsidRPr="008F2604">
        <w:rPr>
          <w:rFonts w:ascii="Times New Roman" w:hAnsi="Times New Roman" w:cs="Times New Roman"/>
          <w:sz w:val="24"/>
          <w:szCs w:val="26"/>
        </w:rPr>
        <w:t xml:space="preserve"> формате.</w:t>
      </w:r>
    </w:p>
    <w:p w:rsidR="00B4380F" w:rsidRPr="008F2604" w:rsidRDefault="00B4380F">
      <w:pPr>
        <w:keepNext/>
        <w:spacing w:line="360" w:lineRule="auto"/>
        <w:jc w:val="both"/>
        <w:rPr>
          <w:rFonts w:ascii="Times New Roman" w:hAnsi="Times New Roman" w:cs="Times New Roman"/>
          <w:noProof/>
          <w:lang w:eastAsia="ru-RU"/>
        </w:rPr>
      </w:pPr>
    </w:p>
    <w:p w:rsidR="000213F3" w:rsidRPr="008F2604" w:rsidRDefault="00A073CD">
      <w:pPr>
        <w:keepNext/>
        <w:spacing w:line="360" w:lineRule="auto"/>
        <w:jc w:val="both"/>
        <w:rPr>
          <w:rFonts w:ascii="Times New Roman" w:hAnsi="Times New Roman" w:cs="Times New Roman"/>
          <w:lang w:eastAsia="ru-RU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1E195CD8" wp14:editId="4E0B9A6B">
                <wp:simplePos x="0" y="0"/>
                <wp:positionH relativeFrom="column">
                  <wp:posOffset>1574000</wp:posOffset>
                </wp:positionH>
                <wp:positionV relativeFrom="paragraph">
                  <wp:posOffset>107340</wp:posOffset>
                </wp:positionV>
                <wp:extent cx="1828800" cy="77189"/>
                <wp:effectExtent l="0" t="0" r="19050" b="18415"/>
                <wp:wrapNone/>
                <wp:docPr id="373" name="Прямоугольник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77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9EF025" id="Прямоугольник 373" o:spid="_x0000_s1026" style="position:absolute;margin-left:123.95pt;margin-top:8.45pt;width:2in;height:6.1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" fillcolor="white [3212]" strokecolor="white [3212]" strokeweight="2pt"/>
            </w:pict>
          </mc:Fallback>
        </mc:AlternateContent>
      </w:r>
      <w:r w:rsidR="005D72D6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05743" cy="356572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здел Оплата2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209" b="-92"/>
                    <a:stretch/>
                  </pic:blipFill>
                  <pic:spPr bwMode="auto">
                    <a:xfrm>
                      <a:off x="0" y="0"/>
                      <a:ext cx="5210528" cy="356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13F3" w:rsidRPr="008F2604" w:rsidRDefault="000213F3">
      <w:pPr>
        <w:rPr>
          <w:rFonts w:ascii="Times New Roman" w:hAnsi="Times New Roman" w:cs="Times New Roman"/>
        </w:rPr>
      </w:pPr>
    </w:p>
    <w:p w:rsidR="00D824A9" w:rsidRPr="008F2604" w:rsidRDefault="00D824A9" w:rsidP="00D824A9">
      <w:pPr>
        <w:spacing w:after="200" w:line="276" w:lineRule="auto"/>
        <w:rPr>
          <w:rFonts w:ascii="Times New Roman" w:eastAsia="Calibri" w:hAnsi="Times New Roman" w:cs="Times New Roman"/>
          <w:b/>
        </w:rPr>
      </w:pPr>
    </w:p>
    <w:p w:rsidR="00D824A9" w:rsidRPr="008F2604" w:rsidRDefault="00D824A9" w:rsidP="00D824A9">
      <w:pPr>
        <w:pStyle w:val="1"/>
        <w:numPr>
          <w:ilvl w:val="0"/>
          <w:numId w:val="27"/>
        </w:numPr>
        <w:rPr>
          <w:rFonts w:ascii="Times New Roman" w:hAnsi="Times New Roman" w:cs="Times New Roman"/>
        </w:rPr>
      </w:pPr>
      <w:bookmarkStart w:id="10" w:name="_Toc136851187"/>
      <w:r w:rsidRPr="008F2604">
        <w:rPr>
          <w:rFonts w:ascii="Times New Roman" w:hAnsi="Times New Roman" w:cs="Times New Roman"/>
        </w:rPr>
        <w:t>Раздел «Мои договоры»</w:t>
      </w:r>
      <w:bookmarkEnd w:id="10"/>
      <w:r w:rsidRPr="008F2604">
        <w:rPr>
          <w:rFonts w:ascii="Times New Roman" w:hAnsi="Times New Roman" w:cs="Times New Roman"/>
        </w:rPr>
        <w:t xml:space="preserve"> </w:t>
      </w:r>
    </w:p>
    <w:p w:rsidR="00D824A9" w:rsidRPr="008F2604" w:rsidRDefault="00D824A9" w:rsidP="00D824A9">
      <w:pPr>
        <w:spacing w:line="360" w:lineRule="auto"/>
        <w:ind w:firstLine="600"/>
        <w:jc w:val="both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Раздел предполагает хранение, отображение и возможность группировки информации о заключенных договорах и точках учета в разрезе каждого заключенного договора.</w:t>
      </w:r>
    </w:p>
    <w:p w:rsidR="00D824A9" w:rsidRPr="008F2604" w:rsidRDefault="00D824A9" w:rsidP="00DC66CA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При входе в данный раздел будет открываться </w:t>
      </w:r>
      <w:proofErr w:type="gramStart"/>
      <w:r w:rsidRPr="008F2604">
        <w:rPr>
          <w:rFonts w:ascii="Times New Roman" w:eastAsia="Calibri" w:hAnsi="Times New Roman" w:cs="Times New Roman"/>
          <w:sz w:val="24"/>
        </w:rPr>
        <w:t>подраздел  для</w:t>
      </w:r>
      <w:proofErr w:type="gramEnd"/>
      <w:r w:rsidRPr="008F2604">
        <w:rPr>
          <w:rFonts w:ascii="Times New Roman" w:eastAsia="Calibri" w:hAnsi="Times New Roman" w:cs="Times New Roman"/>
          <w:sz w:val="24"/>
        </w:rPr>
        <w:t xml:space="preserve"> выбора информации о договорах: </w:t>
      </w:r>
    </w:p>
    <w:p w:rsidR="00D824A9" w:rsidRPr="008F2604" w:rsidRDefault="00D824A9" w:rsidP="00D824A9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- текущие;</w:t>
      </w:r>
    </w:p>
    <w:p w:rsidR="00D824A9" w:rsidRPr="008F2604" w:rsidRDefault="00D824A9" w:rsidP="00D824A9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- архивные;</w:t>
      </w:r>
    </w:p>
    <w:p w:rsidR="00D824A9" w:rsidRPr="008F2604" w:rsidRDefault="00D824A9" w:rsidP="00D824A9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- все.</w:t>
      </w:r>
    </w:p>
    <w:p w:rsidR="00E93634" w:rsidRPr="008F2604" w:rsidRDefault="00E93634" w:rsidP="00E93634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После выбора абонентом необходимого параметра договора на рабочей странице отображается информация: в верхнем поле – информация об абоненте, в нижнем поле - информация о договорах (текущих или </w:t>
      </w:r>
      <w:proofErr w:type="gramStart"/>
      <w:r w:rsidRPr="008F2604">
        <w:rPr>
          <w:rFonts w:ascii="Times New Roman" w:eastAsia="Calibri" w:hAnsi="Times New Roman" w:cs="Times New Roman"/>
          <w:sz w:val="24"/>
        </w:rPr>
        <w:t>архивных</w:t>
      </w:r>
      <w:proofErr w:type="gramEnd"/>
      <w:r w:rsidRPr="008F2604">
        <w:rPr>
          <w:rFonts w:ascii="Times New Roman" w:eastAsia="Calibri" w:hAnsi="Times New Roman" w:cs="Times New Roman"/>
          <w:sz w:val="24"/>
        </w:rPr>
        <w:t xml:space="preserve"> или все).</w:t>
      </w:r>
    </w:p>
    <w:p w:rsidR="00E93634" w:rsidRPr="008F2604" w:rsidRDefault="00E93634" w:rsidP="00E93634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b/>
          <w:sz w:val="24"/>
        </w:rPr>
      </w:pPr>
      <w:r w:rsidRPr="008F2604">
        <w:rPr>
          <w:rFonts w:ascii="Times New Roman" w:eastAsia="Calibri" w:hAnsi="Times New Roman" w:cs="Times New Roman"/>
          <w:b/>
          <w:sz w:val="24"/>
        </w:rPr>
        <w:t xml:space="preserve">Информация об абоненте интегрируется из справочника </w:t>
      </w:r>
      <w:r w:rsidRPr="008F2604">
        <w:rPr>
          <w:rFonts w:ascii="Times New Roman" w:eastAsia="Calibri" w:hAnsi="Times New Roman" w:cs="Times New Roman"/>
          <w:b/>
          <w:sz w:val="24"/>
          <w:lang w:val="en-US"/>
        </w:rPr>
        <w:t>Access</w:t>
      </w:r>
      <w:r w:rsidRPr="008F2604">
        <w:rPr>
          <w:rFonts w:ascii="Times New Roman" w:eastAsia="Calibri" w:hAnsi="Times New Roman" w:cs="Times New Roman"/>
          <w:b/>
          <w:sz w:val="24"/>
        </w:rPr>
        <w:t xml:space="preserve"> и размещается в следующем статичном (не изменяемом) виде: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Код абонента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Наименование организации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ИНН 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КПП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lastRenderedPageBreak/>
        <w:t>ОГРН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Адрес регистрации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Район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Руководитель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Должность</w:t>
      </w:r>
    </w:p>
    <w:p w:rsidR="00E93634" w:rsidRPr="008F2604" w:rsidRDefault="00E93634" w:rsidP="00E93634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Основание</w:t>
      </w:r>
    </w:p>
    <w:p w:rsidR="00DB3F22" w:rsidRPr="008F2604" w:rsidRDefault="00DB3F22" w:rsidP="00DB3F22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b/>
          <w:sz w:val="24"/>
        </w:rPr>
      </w:pPr>
      <w:r w:rsidRPr="008F2604">
        <w:rPr>
          <w:rFonts w:ascii="Times New Roman" w:eastAsia="Calibri" w:hAnsi="Times New Roman" w:cs="Times New Roman"/>
          <w:b/>
          <w:sz w:val="24"/>
        </w:rPr>
        <w:t xml:space="preserve">Информация о </w:t>
      </w:r>
      <w:proofErr w:type="gramStart"/>
      <w:r w:rsidRPr="008F2604">
        <w:rPr>
          <w:rFonts w:ascii="Times New Roman" w:eastAsia="Calibri" w:hAnsi="Times New Roman" w:cs="Times New Roman"/>
          <w:b/>
          <w:sz w:val="24"/>
        </w:rPr>
        <w:t>договорах  интегрируется</w:t>
      </w:r>
      <w:proofErr w:type="gramEnd"/>
      <w:r w:rsidRPr="008F2604">
        <w:rPr>
          <w:rFonts w:ascii="Times New Roman" w:eastAsia="Calibri" w:hAnsi="Times New Roman" w:cs="Times New Roman"/>
          <w:b/>
          <w:sz w:val="24"/>
        </w:rPr>
        <w:t xml:space="preserve"> из справочника </w:t>
      </w:r>
      <w:r w:rsidRPr="008F2604">
        <w:rPr>
          <w:rFonts w:ascii="Times New Roman" w:eastAsia="Calibri" w:hAnsi="Times New Roman" w:cs="Times New Roman"/>
          <w:b/>
          <w:sz w:val="24"/>
          <w:lang w:val="en-US"/>
        </w:rPr>
        <w:t>Access</w:t>
      </w:r>
      <w:r w:rsidRPr="008F2604">
        <w:rPr>
          <w:rFonts w:ascii="Times New Roman" w:eastAsia="Calibri" w:hAnsi="Times New Roman" w:cs="Times New Roman"/>
          <w:b/>
          <w:sz w:val="24"/>
        </w:rPr>
        <w:t xml:space="preserve"> в следующем статичном (не изменяемом) виде в режиме просмотра:</w:t>
      </w:r>
    </w:p>
    <w:p w:rsidR="00DB3F22" w:rsidRPr="008F2604" w:rsidRDefault="00DB3F22" w:rsidP="00DB3F22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Договор </w:t>
      </w:r>
      <w:proofErr w:type="gramStart"/>
      <w:r w:rsidRPr="008F2604">
        <w:rPr>
          <w:rFonts w:ascii="Times New Roman" w:eastAsia="Calibri" w:hAnsi="Times New Roman" w:cs="Times New Roman"/>
          <w:sz w:val="24"/>
        </w:rPr>
        <w:t>№  и</w:t>
      </w:r>
      <w:proofErr w:type="gramEnd"/>
      <w:r w:rsidRPr="008F2604">
        <w:rPr>
          <w:rFonts w:ascii="Times New Roman" w:eastAsia="Calibri" w:hAnsi="Times New Roman" w:cs="Times New Roman"/>
          <w:sz w:val="24"/>
        </w:rPr>
        <w:t xml:space="preserve"> дата заключения</w:t>
      </w:r>
    </w:p>
    <w:p w:rsidR="00DB3F22" w:rsidRPr="008F2604" w:rsidRDefault="00DB3F22" w:rsidP="00DB3F22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Статус договора (текущий, архивный)</w:t>
      </w:r>
    </w:p>
    <w:p w:rsidR="00DB3F22" w:rsidRPr="008F2604" w:rsidRDefault="00DB3F22" w:rsidP="00DB3F22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Код договора</w:t>
      </w:r>
    </w:p>
    <w:p w:rsidR="00DB3F22" w:rsidRPr="008F2604" w:rsidRDefault="00DB3F22" w:rsidP="00DB3F22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Период действия с ______ по _____</w:t>
      </w:r>
    </w:p>
    <w:p w:rsidR="00D824A9" w:rsidRPr="008F2604" w:rsidRDefault="00D824A9" w:rsidP="00D824A9">
      <w:pPr>
        <w:rPr>
          <w:rFonts w:ascii="Times New Roman" w:eastAsia="Calibri" w:hAnsi="Times New Roman" w:cs="Times New Roman"/>
        </w:rPr>
      </w:pPr>
    </w:p>
    <w:p w:rsidR="00D824A9" w:rsidRPr="008F2604" w:rsidRDefault="00A073CD" w:rsidP="00D824A9">
      <w:pPr>
        <w:spacing w:after="200" w:line="276" w:lineRule="auto"/>
        <w:rPr>
          <w:rFonts w:ascii="Times New Roman" w:eastAsia="Calibri" w:hAnsi="Times New Roman" w:cs="Times New Roman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1E195CD8" wp14:editId="4E0B9A6B">
                <wp:simplePos x="0" y="0"/>
                <wp:positionH relativeFrom="column">
                  <wp:posOffset>1223158</wp:posOffset>
                </wp:positionH>
                <wp:positionV relativeFrom="paragraph">
                  <wp:posOffset>76217</wp:posOffset>
                </wp:positionV>
                <wp:extent cx="1015340" cy="45719"/>
                <wp:effectExtent l="0" t="0" r="13970" b="12065"/>
                <wp:wrapNone/>
                <wp:docPr id="374" name="Прямоугольник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534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036350" id="Прямоугольник 374" o:spid="_x0000_s1026" style="position:absolute;margin-left:96.3pt;margin-top:6pt;width:79.95pt;height:3.6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" fillcolor="white [3212]" strokecolor="white [3212]" strokeweight="2pt"/>
            </w:pict>
          </mc:Fallback>
        </mc:AlternateContent>
      </w:r>
      <w:r w:rsidR="00D824A9"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26BDD4BC" wp14:editId="5B96F54E">
            <wp:extent cx="4709160" cy="256143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5983" t="24229" r="17732" b="11675"/>
                    <a:stretch/>
                  </pic:blipFill>
                  <pic:spPr bwMode="auto">
                    <a:xfrm>
                      <a:off x="0" y="0"/>
                      <a:ext cx="4712785" cy="2563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24A9" w:rsidRPr="008F2604" w:rsidRDefault="00D824A9" w:rsidP="00E22451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Пользователь может управлять списком договоров. При клике (наведении на соответствующий номер </w:t>
      </w:r>
      <w:proofErr w:type="gramStart"/>
      <w:r w:rsidRPr="008F2604">
        <w:rPr>
          <w:rFonts w:ascii="Times New Roman" w:eastAsia="Calibri" w:hAnsi="Times New Roman" w:cs="Times New Roman"/>
          <w:sz w:val="24"/>
        </w:rPr>
        <w:t>договора)  на</w:t>
      </w:r>
      <w:proofErr w:type="gramEnd"/>
      <w:r w:rsidRPr="008F2604">
        <w:rPr>
          <w:rFonts w:ascii="Times New Roman" w:eastAsia="Calibri" w:hAnsi="Times New Roman" w:cs="Times New Roman"/>
          <w:sz w:val="24"/>
        </w:rPr>
        <w:t xml:space="preserve"> нужный договор в нижнем поле страницы открывается информация о точках учета в разрезе данного договора, содержащая следующую информацию, которая интегрируется из справочника </w:t>
      </w:r>
      <w:r w:rsidRPr="008F2604">
        <w:rPr>
          <w:rFonts w:ascii="Times New Roman" w:eastAsia="Calibri" w:hAnsi="Times New Roman" w:cs="Times New Roman"/>
          <w:sz w:val="24"/>
          <w:lang w:val="en-US"/>
        </w:rPr>
        <w:t>Access</w:t>
      </w:r>
      <w:r w:rsidRPr="008F2604">
        <w:rPr>
          <w:rFonts w:ascii="Times New Roman" w:eastAsia="Calibri" w:hAnsi="Times New Roman" w:cs="Times New Roman"/>
          <w:sz w:val="24"/>
        </w:rPr>
        <w:t>: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Адрес точки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Вид точки (ХВС/ГВС)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Марка ПУ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Заводской № ПУ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Дата установки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Дата последней поверки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>Дата следующей поверки</w:t>
      </w:r>
    </w:p>
    <w:p w:rsidR="00D824A9" w:rsidRPr="008F2604" w:rsidRDefault="00D824A9" w:rsidP="00E22451">
      <w:pPr>
        <w:spacing w:line="360" w:lineRule="auto"/>
        <w:rPr>
          <w:rFonts w:ascii="Times New Roman" w:eastAsia="Calibri" w:hAnsi="Times New Roman" w:cs="Times New Roman"/>
          <w:sz w:val="24"/>
        </w:rPr>
      </w:pPr>
      <w:r w:rsidRPr="008F2604">
        <w:rPr>
          <w:rFonts w:ascii="Times New Roman" w:eastAsia="Calibri" w:hAnsi="Times New Roman" w:cs="Times New Roman"/>
          <w:sz w:val="24"/>
        </w:rPr>
        <w:t xml:space="preserve">Номер точки </w:t>
      </w:r>
    </w:p>
    <w:p w:rsidR="000213F3" w:rsidRPr="008F2604" w:rsidRDefault="00B275E3" w:rsidP="00E22451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45142410" wp14:editId="30B857B3">
                <wp:simplePos x="0" y="0"/>
                <wp:positionH relativeFrom="column">
                  <wp:posOffset>1676714</wp:posOffset>
                </wp:positionH>
                <wp:positionV relativeFrom="paragraph">
                  <wp:posOffset>327707</wp:posOffset>
                </wp:positionV>
                <wp:extent cx="211540" cy="87488"/>
                <wp:effectExtent l="0" t="0" r="17145" b="27305"/>
                <wp:wrapNone/>
                <wp:docPr id="456" name="Прямоугольник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40" cy="874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41A761" id="Прямоугольник 456" o:spid="_x0000_s1026" style="position:absolute;margin-left:132pt;margin-top:25.8pt;width:16.65pt;height:6.9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BFEF03C" wp14:editId="1E52F86E">
                <wp:simplePos x="0" y="0"/>
                <wp:positionH relativeFrom="column">
                  <wp:posOffset>1217740</wp:posOffset>
                </wp:positionH>
                <wp:positionV relativeFrom="paragraph">
                  <wp:posOffset>2477053</wp:posOffset>
                </wp:positionV>
                <wp:extent cx="890180" cy="498763"/>
                <wp:effectExtent l="0" t="0" r="24765" b="15875"/>
                <wp:wrapNone/>
                <wp:docPr id="388" name="Прямоугольник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0180" cy="4987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B62296" id="Прямоугольник 388" o:spid="_x0000_s1026" style="position:absolute;margin-left:95.9pt;margin-top:195.05pt;width:70.1pt;height:39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BFEF03C" wp14:editId="1E52F86E">
                <wp:simplePos x="0" y="0"/>
                <wp:positionH relativeFrom="column">
                  <wp:posOffset>1496719</wp:posOffset>
                </wp:positionH>
                <wp:positionV relativeFrom="paragraph">
                  <wp:posOffset>1906658</wp:posOffset>
                </wp:positionV>
                <wp:extent cx="368135" cy="45719"/>
                <wp:effectExtent l="0" t="0" r="13335" b="12065"/>
                <wp:wrapNone/>
                <wp:docPr id="387" name="Прямоугольник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F2286D" id="Прямоугольник 387" o:spid="_x0000_s1026" style="position:absolute;margin-left:117.85pt;margin-top:150.15pt;width:29pt;height:3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BFEF03C" wp14:editId="1E52F86E">
                <wp:simplePos x="0" y="0"/>
                <wp:positionH relativeFrom="column">
                  <wp:posOffset>1441277</wp:posOffset>
                </wp:positionH>
                <wp:positionV relativeFrom="paragraph">
                  <wp:posOffset>1661135</wp:posOffset>
                </wp:positionV>
                <wp:extent cx="368135" cy="45719"/>
                <wp:effectExtent l="0" t="0" r="13335" b="12065"/>
                <wp:wrapNone/>
                <wp:docPr id="386" name="Прямоугольник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48C352" id="Прямоугольник 386" o:spid="_x0000_s1026" style="position:absolute;margin-left:113.5pt;margin-top:130.8pt;width:29pt;height:3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FEF03C" wp14:editId="1E52F86E">
                <wp:simplePos x="0" y="0"/>
                <wp:positionH relativeFrom="column">
                  <wp:posOffset>1494337</wp:posOffset>
                </wp:positionH>
                <wp:positionV relativeFrom="paragraph">
                  <wp:posOffset>1406244</wp:posOffset>
                </wp:positionV>
                <wp:extent cx="368135" cy="45719"/>
                <wp:effectExtent l="0" t="0" r="13335" b="12065"/>
                <wp:wrapNone/>
                <wp:docPr id="385" name="Прямоугольник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A78E6C" id="Прямоугольник 385" o:spid="_x0000_s1026" style="position:absolute;margin-left:117.65pt;margin-top:110.75pt;width:29pt;height:3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229762" wp14:editId="16166CC3">
                <wp:simplePos x="0" y="0"/>
                <wp:positionH relativeFrom="column">
                  <wp:posOffset>1472540</wp:posOffset>
                </wp:positionH>
                <wp:positionV relativeFrom="paragraph">
                  <wp:posOffset>1176292</wp:posOffset>
                </wp:positionV>
                <wp:extent cx="368135" cy="45719"/>
                <wp:effectExtent l="0" t="0" r="13335" b="12065"/>
                <wp:wrapNone/>
                <wp:docPr id="384" name="Прямоугольник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3FF55" id="Прямоугольник 384" o:spid="_x0000_s1026" style="position:absolute;margin-left:115.95pt;margin-top:92.6pt;width:29pt;height: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C229762" wp14:editId="16166CC3">
                <wp:simplePos x="0" y="0"/>
                <wp:positionH relativeFrom="column">
                  <wp:posOffset>1740048</wp:posOffset>
                </wp:positionH>
                <wp:positionV relativeFrom="paragraph">
                  <wp:posOffset>736765</wp:posOffset>
                </wp:positionV>
                <wp:extent cx="368135" cy="45719"/>
                <wp:effectExtent l="0" t="0" r="13335" b="12065"/>
                <wp:wrapNone/>
                <wp:docPr id="383" name="Прямоугольник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29E13F" id="Прямоугольник 383" o:spid="_x0000_s1026" style="position:absolute;margin-left:137pt;margin-top:58pt;width:29pt;height: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229762" wp14:editId="16166CC3">
                <wp:simplePos x="0" y="0"/>
                <wp:positionH relativeFrom="column">
                  <wp:posOffset>1888696</wp:posOffset>
                </wp:positionH>
                <wp:positionV relativeFrom="paragraph">
                  <wp:posOffset>648253</wp:posOffset>
                </wp:positionV>
                <wp:extent cx="1644733" cy="45719"/>
                <wp:effectExtent l="0" t="0" r="12700" b="12065"/>
                <wp:wrapNone/>
                <wp:docPr id="382" name="Прямоугольник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4733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730FF7" id="Прямоугольник 382" o:spid="_x0000_s1026" style="position:absolute;margin-left:148.7pt;margin-top:51.05pt;width:129.5pt;height:3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229762" wp14:editId="16166CC3">
                <wp:simplePos x="0" y="0"/>
                <wp:positionH relativeFrom="column">
                  <wp:posOffset>2666530</wp:posOffset>
                </wp:positionH>
                <wp:positionV relativeFrom="paragraph">
                  <wp:posOffset>553250</wp:posOffset>
                </wp:positionV>
                <wp:extent cx="534390" cy="56960"/>
                <wp:effectExtent l="0" t="0" r="18415" b="19685"/>
                <wp:wrapNone/>
                <wp:docPr id="381" name="Прямоугольник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390" cy="56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77F9A8" id="Прямоугольник 381" o:spid="_x0000_s1026" style="position:absolute;margin-left:209.95pt;margin-top:43.55pt;width:42.1pt;height: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C229762" wp14:editId="16166CC3">
                <wp:simplePos x="0" y="0"/>
                <wp:positionH relativeFrom="column">
                  <wp:posOffset>2046539</wp:posOffset>
                </wp:positionH>
                <wp:positionV relativeFrom="paragraph">
                  <wp:posOffset>566123</wp:posOffset>
                </wp:positionV>
                <wp:extent cx="368135" cy="45719"/>
                <wp:effectExtent l="0" t="0" r="13335" b="12065"/>
                <wp:wrapNone/>
                <wp:docPr id="380" name="Прямоугольник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EC2CD" id="Прямоугольник 380" o:spid="_x0000_s1026" style="position:absolute;margin-left:161.15pt;margin-top:44.6pt;width:29pt;height:3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E100FFC" wp14:editId="1941F1AB">
                <wp:simplePos x="0" y="0"/>
                <wp:positionH relativeFrom="column">
                  <wp:posOffset>1472540</wp:posOffset>
                </wp:positionH>
                <wp:positionV relativeFrom="paragraph">
                  <wp:posOffset>529087</wp:posOffset>
                </wp:positionV>
                <wp:extent cx="368135" cy="45719"/>
                <wp:effectExtent l="0" t="0" r="13335" b="12065"/>
                <wp:wrapNone/>
                <wp:docPr id="378" name="Прямоугольник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257AAC" id="Прямоугольник 378" o:spid="_x0000_s1026" style="position:absolute;margin-left:115.95pt;margin-top:41.65pt;width:29pt;height:3.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E100FFC" wp14:editId="1941F1AB">
                <wp:simplePos x="0" y="0"/>
                <wp:positionH relativeFrom="column">
                  <wp:posOffset>1669003</wp:posOffset>
                </wp:positionH>
                <wp:positionV relativeFrom="paragraph">
                  <wp:posOffset>446372</wp:posOffset>
                </wp:positionV>
                <wp:extent cx="1929740" cy="45719"/>
                <wp:effectExtent l="0" t="0" r="13970" b="12065"/>
                <wp:wrapNone/>
                <wp:docPr id="377" name="Прямоугольник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9740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F50883" id="Прямоугольник 377" o:spid="_x0000_s1026" style="position:absolute;margin-left:131.4pt;margin-top:35.15pt;width:151.95pt;height:3.6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" fillcolor="white [3212]" strokecolor="white [3212]" strokeweight="2pt"/>
            </w:pict>
          </mc:Fallback>
        </mc:AlternateContent>
      </w:r>
      <w:r w:rsidR="00A073CD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1E195CD8" wp14:editId="4E0B9A6B">
                <wp:simplePos x="0" y="0"/>
                <wp:positionH relativeFrom="column">
                  <wp:posOffset>1389934</wp:posOffset>
                </wp:positionH>
                <wp:positionV relativeFrom="paragraph">
                  <wp:posOffset>155427</wp:posOffset>
                </wp:positionV>
                <wp:extent cx="1555164" cy="45719"/>
                <wp:effectExtent l="0" t="0" r="26035" b="12065"/>
                <wp:wrapNone/>
                <wp:docPr id="376" name="Прямоугольник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5164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ECA6A6" id="Прямоугольник 376" o:spid="_x0000_s1026" style="position:absolute;margin-left:109.45pt;margin-top:12.25pt;width:122.45pt;height:3.6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" fillcolor="white [3212]" strokecolor="white [3212]" strokeweight="2pt"/>
            </w:pict>
          </mc:Fallback>
        </mc:AlternateContent>
      </w:r>
      <w:r w:rsidR="005D5741"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94D9657" wp14:editId="408D5BC0">
            <wp:extent cx="5940425" cy="3260613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6107" t="23128" r="17980" b="12555"/>
                    <a:stretch/>
                  </pic:blipFill>
                  <pic:spPr bwMode="auto">
                    <a:xfrm>
                      <a:off x="0" y="0"/>
                      <a:ext cx="5940425" cy="3260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5741" w:rsidRPr="008F2604" w:rsidRDefault="005D5741" w:rsidP="00E22451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213F3" w:rsidRPr="008F2604" w:rsidRDefault="00AE548C" w:rsidP="007F20C9">
      <w:pPr>
        <w:pStyle w:val="af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b/>
          <w:sz w:val="40"/>
          <w:szCs w:val="40"/>
        </w:rPr>
      </w:pPr>
      <w:bookmarkStart w:id="11" w:name="_Toc136851188"/>
      <w:r w:rsidRPr="008F2604">
        <w:rPr>
          <w:rStyle w:val="10"/>
          <w:rFonts w:ascii="Times New Roman" w:hAnsi="Times New Roman" w:cs="Times New Roman"/>
        </w:rPr>
        <w:t>Раздел «Подать заявление»</w:t>
      </w:r>
      <w:bookmarkEnd w:id="11"/>
      <w:r w:rsidRPr="008F2604">
        <w:rPr>
          <w:rFonts w:ascii="Times New Roman" w:hAnsi="Times New Roman" w:cs="Times New Roman"/>
          <w:b/>
          <w:sz w:val="40"/>
          <w:szCs w:val="40"/>
        </w:rPr>
        <w:t xml:space="preserve"> </w:t>
      </w:r>
      <w:r w:rsidRPr="008F2604">
        <w:rPr>
          <w:rFonts w:ascii="Times New Roman" w:hAnsi="Times New Roman" w:cs="Times New Roman"/>
          <w:sz w:val="24"/>
          <w:szCs w:val="40"/>
        </w:rPr>
        <w:t>(новый раздел)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Дополнить меню </w:t>
      </w:r>
      <w:proofErr w:type="gramStart"/>
      <w:r w:rsidRPr="008F2604">
        <w:rPr>
          <w:rFonts w:ascii="Times New Roman" w:hAnsi="Times New Roman" w:cs="Times New Roman"/>
          <w:sz w:val="24"/>
          <w:szCs w:val="24"/>
        </w:rPr>
        <w:t xml:space="preserve">пунктом  </w:t>
      </w:r>
      <w:r w:rsidRPr="008F2604">
        <w:rPr>
          <w:rFonts w:ascii="Times New Roman" w:hAnsi="Times New Roman" w:cs="Times New Roman"/>
          <w:b/>
          <w:sz w:val="24"/>
          <w:szCs w:val="24"/>
        </w:rPr>
        <w:t>«</w:t>
      </w:r>
      <w:proofErr w:type="gramEnd"/>
      <w:r w:rsidRPr="008F2604">
        <w:rPr>
          <w:rFonts w:ascii="Times New Roman" w:hAnsi="Times New Roman" w:cs="Times New Roman"/>
          <w:b/>
          <w:sz w:val="24"/>
          <w:szCs w:val="24"/>
        </w:rPr>
        <w:t>Подать заявление»</w:t>
      </w:r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В этом разделе абонент может создать и направить заявление в ООО «Самарские коммунальные системы».</w:t>
      </w:r>
    </w:p>
    <w:p w:rsidR="000213F3" w:rsidRPr="008F2604" w:rsidRDefault="00AE548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Подменю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(тип заявления)</w:t>
      </w:r>
      <w:r w:rsidRPr="008F2604">
        <w:rPr>
          <w:rFonts w:ascii="Times New Roman" w:hAnsi="Times New Roman" w:cs="Times New Roman"/>
          <w:sz w:val="24"/>
          <w:szCs w:val="24"/>
        </w:rPr>
        <w:t>: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Подать заявку на опломбировку учета (форма из Виртуальной приемной)</w:t>
      </w:r>
      <w:r w:rsidR="00615830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Отдел контроля и учета по ЮЛ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Заявление об осуществлении перерасчета (форма из Виртуальной приемной)</w:t>
      </w:r>
      <w:r w:rsidR="00615830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Отдел контроля и учета по ЮЛ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Возврат денежных средств</w:t>
      </w:r>
      <w:r w:rsidR="00615830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ОПЮЛ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Перенос денежных средств</w:t>
      </w:r>
      <w:r w:rsidR="00E14486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ОПЮЛ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Заключение договора </w:t>
      </w:r>
      <w:r w:rsidR="00E14486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– Договорной отдел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Расторжение договора</w:t>
      </w:r>
      <w:r w:rsidR="00E14486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Договорной отдел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Дополнение объекта в действующий договор</w:t>
      </w:r>
      <w:r w:rsidR="00E14486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Договорной отдел</w:t>
      </w:r>
    </w:p>
    <w:p w:rsidR="000213F3" w:rsidRPr="008F2604" w:rsidRDefault="00AE548C" w:rsidP="006075E2">
      <w:pPr>
        <w:pStyle w:val="af6"/>
        <w:numPr>
          <w:ilvl w:val="0"/>
          <w:numId w:val="9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Исключение объекта из действующего договора</w:t>
      </w:r>
      <w:r w:rsidR="00E14486"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Договорной отдел</w:t>
      </w:r>
    </w:p>
    <w:p w:rsidR="000213F3" w:rsidRPr="008F2604" w:rsidRDefault="00AE548C">
      <w:pPr>
        <w:pStyle w:val="af6"/>
        <w:spacing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Для этого абонент:</w:t>
      </w:r>
    </w:p>
    <w:p w:rsidR="000213F3" w:rsidRPr="008F2604" w:rsidRDefault="00AE548C" w:rsidP="006075E2">
      <w:pPr>
        <w:pStyle w:val="af6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заполняет стандартные поля в соответствии с типом выбранного заявления</w:t>
      </w:r>
    </w:p>
    <w:p w:rsidR="000213F3" w:rsidRPr="008F2604" w:rsidRDefault="00AE548C" w:rsidP="006075E2">
      <w:pPr>
        <w:pStyle w:val="af6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указывает контактные данные для связи (e-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, номер телефона) </w:t>
      </w:r>
    </w:p>
    <w:p w:rsidR="000213F3" w:rsidRPr="008F2604" w:rsidRDefault="00AE548C" w:rsidP="006075E2">
      <w:pPr>
        <w:pStyle w:val="af6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прикрепляет файлы документов</w:t>
      </w:r>
    </w:p>
    <w:p w:rsidR="000213F3" w:rsidRPr="008F2604" w:rsidRDefault="00AE548C" w:rsidP="006075E2">
      <w:pPr>
        <w:pStyle w:val="af6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формирует заявку в соответствии с типом выбранного заявления</w:t>
      </w:r>
    </w:p>
    <w:p w:rsidR="000213F3" w:rsidRPr="008F2604" w:rsidRDefault="00AE548C" w:rsidP="006075E2">
      <w:pPr>
        <w:pStyle w:val="af6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отправляет заявление</w:t>
      </w:r>
    </w:p>
    <w:p w:rsidR="000213F3" w:rsidRPr="008F2604" w:rsidRDefault="000213F3">
      <w:pPr>
        <w:pStyle w:val="af6"/>
        <w:spacing w:line="360" w:lineRule="auto"/>
        <w:ind w:left="1004"/>
        <w:jc w:val="both"/>
        <w:rPr>
          <w:rFonts w:ascii="Times New Roman" w:hAnsi="Times New Roman" w:cs="Times New Roman"/>
          <w:sz w:val="24"/>
          <w:szCs w:val="24"/>
        </w:rPr>
      </w:pPr>
    </w:p>
    <w:p w:rsidR="000213F3" w:rsidRPr="008F2604" w:rsidRDefault="00AE548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После отправки заявления:</w:t>
      </w:r>
    </w:p>
    <w:p w:rsidR="000213F3" w:rsidRPr="008F2604" w:rsidRDefault="00AE548C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0A05ADEB" wp14:editId="16EDC9B2">
                <wp:simplePos x="0" y="0"/>
                <wp:positionH relativeFrom="column">
                  <wp:posOffset>1845015</wp:posOffset>
                </wp:positionH>
                <wp:positionV relativeFrom="paragraph">
                  <wp:posOffset>-124672</wp:posOffset>
                </wp:positionV>
                <wp:extent cx="3505200" cy="719954"/>
                <wp:effectExtent l="4763" t="4763" r="4762" b="4763"/>
                <wp:wrapNone/>
                <wp:docPr id="14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505199" cy="71995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72115" w:rsidRDefault="0037211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ascii="Wingdings" w:eastAsia="Wingdings" w:hAnsi="Wingdings" w:cs="Wingdings"/>
                                <w:b/>
                                <w:bCs/>
                                <w:color w:val="333333"/>
                                <w:sz w:val="32"/>
                                <w:szCs w:val="32"/>
                                <w:lang w:eastAsia="ru-RU"/>
                              </w:rPr>
                              <w:t></w:t>
                            </w:r>
                            <w:r>
                              <w:rPr>
                                <w:rFonts w:ascii="Arial" w:eastAsiaTheme="minorEastAsia" w:hAnsi="Arial" w:cs="Arial"/>
                                <w:b/>
                                <w:bCs/>
                                <w:color w:val="333333"/>
                                <w:sz w:val="32"/>
                                <w:szCs w:val="32"/>
                                <w:lang w:eastAsia="ru-RU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</w:rPr>
                              <w:t xml:space="preserve">Заявление успешно отправлено. </w:t>
                            </w:r>
                          </w:p>
                          <w:p w:rsidR="00372115" w:rsidRDefault="0037211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Информацию по 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Вашему  заявлению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можно  уточнить по телефонам:  </w:t>
                            </w:r>
                            <w:r>
                              <w:rPr>
                                <w:b/>
                                <w:highlight w:val="yellow"/>
                              </w:rPr>
                              <w:t>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A05ADEB" id="Скругленный прямоугольник 15" o:spid="_x0000_s1027" style="position:absolute;left:0;text-align:left;margin-left:145.3pt;margin-top:-9.8pt;width:276pt;height:56.7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" fillcolor="#cdddac [1622]" strokecolor="#94b64e [3046]">
                <v:fill color2="#f0f4e6 [502]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372115" w:rsidRDefault="00372115">
                      <w:pPr>
                        <w:rPr>
                          <w:b/>
                        </w:rPr>
                      </w:pPr>
                      <w:r>
                        <w:rPr>
                          <w:rFonts w:ascii="Wingdings" w:eastAsia="Wingdings" w:hAnsi="Wingdings" w:cs="Wingdings"/>
                          <w:b/>
                          <w:bCs/>
                          <w:color w:val="333333"/>
                          <w:sz w:val="32"/>
                          <w:szCs w:val="32"/>
                          <w:lang w:eastAsia="ru-RU"/>
                        </w:rPr>
                        <w:t></w:t>
                      </w:r>
                      <w:r>
                        <w:rPr>
                          <w:rFonts w:ascii="Arial" w:eastAsiaTheme="minorEastAsia" w:hAnsi="Arial" w:cs="Arial"/>
                          <w:b/>
                          <w:bCs/>
                          <w:color w:val="333333"/>
                          <w:sz w:val="32"/>
                          <w:szCs w:val="32"/>
                          <w:lang w:eastAsia="ru-RU"/>
                        </w:rPr>
                        <w:t xml:space="preserve">  </w:t>
                      </w:r>
                      <w:r>
                        <w:rPr>
                          <w:b/>
                        </w:rPr>
                        <w:t xml:space="preserve">Заявление успешно отправлено. </w:t>
                      </w:r>
                    </w:p>
                    <w:p w:rsidR="00372115" w:rsidRDefault="00372115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Информацию по </w:t>
                      </w:r>
                      <w:proofErr w:type="gramStart"/>
                      <w:r>
                        <w:rPr>
                          <w:b/>
                        </w:rPr>
                        <w:t>Вашему  заявлению</w:t>
                      </w:r>
                      <w:proofErr w:type="gramEnd"/>
                      <w:r>
                        <w:rPr>
                          <w:b/>
                        </w:rPr>
                        <w:t xml:space="preserve"> можно  уточнить по телефонам:  </w:t>
                      </w:r>
                      <w:r>
                        <w:rPr>
                          <w:b/>
                          <w:highlight w:val="yellow"/>
                        </w:rPr>
                        <w:t>_______________</w:t>
                      </w:r>
                    </w:p>
                  </w:txbxContent>
                </v:textbox>
              </v:roundrect>
            </w:pict>
          </mc:Fallback>
        </mc:AlternateContent>
      </w:r>
    </w:p>
    <w:p w:rsidR="000213F3" w:rsidRPr="008F2604" w:rsidRDefault="00AE548C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 xml:space="preserve">1.  выводится сообщение: </w:t>
      </w:r>
    </w:p>
    <w:p w:rsidR="000213F3" w:rsidRPr="008F2604" w:rsidRDefault="000213F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15830" w:rsidRPr="008F2604" w:rsidRDefault="0061583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4486" w:rsidRPr="008F2604" w:rsidRDefault="00615830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Номер телефона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отдела</w:t>
      </w:r>
      <w:r w:rsidRPr="008F2604">
        <w:rPr>
          <w:rFonts w:ascii="Times New Roman" w:hAnsi="Times New Roman" w:cs="Times New Roman"/>
          <w:sz w:val="24"/>
          <w:szCs w:val="24"/>
        </w:rPr>
        <w:t xml:space="preserve"> зависит от типа заявления: </w:t>
      </w:r>
    </w:p>
    <w:p w:rsidR="00E14486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Договорной отдел – 207-23-68; 207-23-70; 207-23-82</w:t>
      </w:r>
    </w:p>
    <w:p w:rsidR="00E14486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Отдел продаж ЮЛ – 207-53-49</w:t>
      </w:r>
    </w:p>
    <w:p w:rsidR="00E14486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Отдел контроля и учета по ЮЛ – 207-23-62; 207-23-61</w:t>
      </w:r>
    </w:p>
    <w:p w:rsidR="000213F3" w:rsidRPr="008F2604" w:rsidRDefault="000213F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213F3" w:rsidRPr="008F2604" w:rsidRDefault="00AE548C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2. присваивается номер заявлению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со спец </w:t>
      </w:r>
      <w:r w:rsidR="00E22451" w:rsidRPr="008F2604">
        <w:rPr>
          <w:rFonts w:ascii="Times New Roman" w:hAnsi="Times New Roman" w:cs="Times New Roman"/>
          <w:sz w:val="24"/>
          <w:szCs w:val="24"/>
        </w:rPr>
        <w:t>маркировкой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ЛК</w:t>
      </w:r>
      <w:r w:rsidRPr="008F2604">
        <w:rPr>
          <w:rFonts w:ascii="Times New Roman" w:hAnsi="Times New Roman" w:cs="Times New Roman"/>
          <w:sz w:val="24"/>
          <w:szCs w:val="24"/>
        </w:rPr>
        <w:t xml:space="preserve"> и выводится сообщение </w:t>
      </w:r>
    </w:p>
    <w:p w:rsidR="000213F3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3B5F636B" wp14:editId="5575CAB9">
                <wp:simplePos x="0" y="0"/>
                <wp:positionH relativeFrom="column">
                  <wp:posOffset>-69850</wp:posOffset>
                </wp:positionH>
                <wp:positionV relativeFrom="paragraph">
                  <wp:posOffset>66675</wp:posOffset>
                </wp:positionV>
                <wp:extent cx="3369310" cy="441960"/>
                <wp:effectExtent l="57150" t="38100" r="78740" b="91440"/>
                <wp:wrapNone/>
                <wp:docPr id="15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69310" cy="4419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>
                          <a:gsLst>
                            <a:gs pos="0">
                              <a:srgbClr val="9BBB59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9BBB59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9BBB59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372115" w:rsidRDefault="0037211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ascii="Wingdings" w:eastAsia="Wingdings" w:hAnsi="Wingdings" w:cs="Wingdings"/>
                                <w:b/>
                                <w:bCs/>
                                <w:color w:val="333333"/>
                                <w:sz w:val="32"/>
                                <w:szCs w:val="32"/>
                                <w:lang w:eastAsia="ru-RU"/>
                              </w:rPr>
                              <w:t></w:t>
                            </w:r>
                            <w:r>
                              <w:rPr>
                                <w:rFonts w:ascii="Arial" w:eastAsiaTheme="minorEastAsia" w:hAnsi="Arial" w:cs="Arial"/>
                                <w:b/>
                                <w:bCs/>
                                <w:color w:val="333333"/>
                                <w:sz w:val="32"/>
                                <w:szCs w:val="32"/>
                                <w:lang w:eastAsia="ru-RU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</w:rPr>
                              <w:t xml:space="preserve">Заявлению присвоен 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номер  №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ЛК___ от ___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F636B" id="Скругленный прямоугольник 16" o:spid="_x0000_s1028" style="position:absolute;left:0;text-align:left;margin-left:-5.5pt;margin-top:5.25pt;width:265.3pt;height:34.8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" fillcolor="#dafda7" strokecolor="#98b954">
                <v:fill color2="#f5ffe6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372115" w:rsidRDefault="00372115">
                      <w:pPr>
                        <w:rPr>
                          <w:b/>
                        </w:rPr>
                      </w:pPr>
                      <w:r>
                        <w:rPr>
                          <w:rFonts w:ascii="Wingdings" w:eastAsia="Wingdings" w:hAnsi="Wingdings" w:cs="Wingdings"/>
                          <w:b/>
                          <w:bCs/>
                          <w:color w:val="333333"/>
                          <w:sz w:val="32"/>
                          <w:szCs w:val="32"/>
                          <w:lang w:eastAsia="ru-RU"/>
                        </w:rPr>
                        <w:t></w:t>
                      </w:r>
                      <w:r>
                        <w:rPr>
                          <w:rFonts w:ascii="Arial" w:eastAsiaTheme="minorEastAsia" w:hAnsi="Arial" w:cs="Arial"/>
                          <w:b/>
                          <w:bCs/>
                          <w:color w:val="333333"/>
                          <w:sz w:val="32"/>
                          <w:szCs w:val="32"/>
                          <w:lang w:eastAsia="ru-RU"/>
                        </w:rPr>
                        <w:t xml:space="preserve">  </w:t>
                      </w:r>
                      <w:r>
                        <w:rPr>
                          <w:b/>
                        </w:rPr>
                        <w:t xml:space="preserve">Заявлению присвоен </w:t>
                      </w:r>
                      <w:proofErr w:type="gramStart"/>
                      <w:r>
                        <w:rPr>
                          <w:b/>
                        </w:rPr>
                        <w:t>номер  №</w:t>
                      </w:r>
                      <w:proofErr w:type="gramEnd"/>
                      <w:r>
                        <w:rPr>
                          <w:b/>
                        </w:rPr>
                        <w:t xml:space="preserve"> ЛК___ от ___ г.</w:t>
                      </w:r>
                    </w:p>
                  </w:txbxContent>
                </v:textbox>
              </v:roundrect>
            </w:pict>
          </mc:Fallback>
        </mc:AlternateContent>
      </w:r>
    </w:p>
    <w:p w:rsidR="00E14486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14486" w:rsidRPr="008F2604" w:rsidRDefault="00E1448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22451" w:rsidRPr="008F2604" w:rsidRDefault="00E2245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213F3" w:rsidRPr="008F2604" w:rsidRDefault="00AE548C" w:rsidP="00E14486">
      <w:pPr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3. абонент получает подтверждение на указанный e-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8F2604">
        <w:rPr>
          <w:rFonts w:ascii="Times New Roman" w:hAnsi="Times New Roman" w:cs="Times New Roman"/>
          <w:sz w:val="24"/>
          <w:szCs w:val="24"/>
        </w:rPr>
        <w:t xml:space="preserve"> с указанием входящего номера регистрации)</w:t>
      </w:r>
    </w:p>
    <w:p w:rsidR="00DE0D98" w:rsidRPr="008F2604" w:rsidRDefault="00AE548C" w:rsidP="00D824A9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Сформированные и отправленные заявления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с пакетом документов</w:t>
      </w:r>
      <w:r w:rsidRPr="008F2604">
        <w:rPr>
          <w:rFonts w:ascii="Times New Roman" w:hAnsi="Times New Roman" w:cs="Times New Roman"/>
          <w:sz w:val="24"/>
          <w:szCs w:val="24"/>
        </w:rPr>
        <w:t xml:space="preserve"> поступают на e-</w:t>
      </w:r>
      <w:proofErr w:type="spellStart"/>
      <w:r w:rsidRPr="008F2604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8F2604">
        <w:rPr>
          <w:rFonts w:ascii="Times New Roman" w:hAnsi="Times New Roman" w:cs="Times New Roman"/>
          <w:b/>
          <w:sz w:val="24"/>
          <w:szCs w:val="24"/>
        </w:rPr>
        <w:t>: info@samcomsys.ru</w:t>
      </w:r>
      <w:r w:rsidRPr="008F2604">
        <w:rPr>
          <w:rFonts w:ascii="Times New Roman" w:hAnsi="Times New Roman" w:cs="Times New Roman"/>
          <w:sz w:val="24"/>
          <w:szCs w:val="24"/>
        </w:rPr>
        <w:t xml:space="preserve"> ООО СКС </w:t>
      </w:r>
      <w:r w:rsidR="00E14486" w:rsidRPr="008F2604">
        <w:rPr>
          <w:rFonts w:ascii="Times New Roman" w:hAnsi="Times New Roman" w:cs="Times New Roman"/>
          <w:sz w:val="24"/>
          <w:szCs w:val="24"/>
        </w:rPr>
        <w:t>с указанием присвоенного входящего номера (п.2)</w:t>
      </w:r>
      <w:r w:rsidR="00DE0D98" w:rsidRPr="008F2604">
        <w:rPr>
          <w:rFonts w:ascii="Times New Roman" w:hAnsi="Times New Roman" w:cs="Times New Roman"/>
          <w:sz w:val="24"/>
          <w:szCs w:val="24"/>
        </w:rPr>
        <w:t xml:space="preserve"> и типа заявления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</w:t>
      </w:r>
      <w:r w:rsidR="00DE0D98" w:rsidRPr="008F2604">
        <w:rPr>
          <w:rFonts w:ascii="Times New Roman" w:hAnsi="Times New Roman" w:cs="Times New Roman"/>
          <w:sz w:val="24"/>
          <w:szCs w:val="24"/>
        </w:rPr>
        <w:t xml:space="preserve">в теме письма </w:t>
      </w:r>
      <w:r w:rsidRPr="008F2604">
        <w:rPr>
          <w:rFonts w:ascii="Times New Roman" w:hAnsi="Times New Roman" w:cs="Times New Roman"/>
          <w:sz w:val="24"/>
          <w:szCs w:val="24"/>
        </w:rPr>
        <w:t>для обработки сотрудниками ОДО в соответствии с текущим регламентом</w:t>
      </w:r>
      <w:r w:rsidR="00E14486" w:rsidRPr="008F2604">
        <w:rPr>
          <w:rFonts w:ascii="Times New Roman" w:hAnsi="Times New Roman" w:cs="Times New Roman"/>
          <w:sz w:val="24"/>
          <w:szCs w:val="24"/>
        </w:rPr>
        <w:t xml:space="preserve"> и </w:t>
      </w:r>
      <w:r w:rsidR="00DE0D98" w:rsidRPr="008F2604">
        <w:rPr>
          <w:rFonts w:ascii="Times New Roman" w:hAnsi="Times New Roman" w:cs="Times New Roman"/>
          <w:sz w:val="24"/>
          <w:szCs w:val="24"/>
        </w:rPr>
        <w:t xml:space="preserve">указанием в системе </w:t>
      </w:r>
      <w:r w:rsidR="00DE0D98" w:rsidRPr="008F2604">
        <w:rPr>
          <w:rFonts w:ascii="Times New Roman" w:hAnsi="Times New Roman" w:cs="Times New Roman"/>
          <w:sz w:val="24"/>
          <w:szCs w:val="24"/>
          <w:lang w:val="en-US"/>
        </w:rPr>
        <w:t>IBM</w:t>
      </w:r>
      <w:r w:rsidR="00DE0D98" w:rsidRPr="008F2604">
        <w:rPr>
          <w:rFonts w:ascii="Times New Roman" w:hAnsi="Times New Roman" w:cs="Times New Roman"/>
          <w:sz w:val="24"/>
          <w:szCs w:val="24"/>
        </w:rPr>
        <w:t xml:space="preserve"> </w:t>
      </w:r>
      <w:r w:rsidR="00DE0D98" w:rsidRPr="008F2604">
        <w:rPr>
          <w:rFonts w:ascii="Times New Roman" w:hAnsi="Times New Roman" w:cs="Times New Roman"/>
          <w:sz w:val="24"/>
          <w:szCs w:val="24"/>
          <w:lang w:val="en-US"/>
        </w:rPr>
        <w:t>Notes</w:t>
      </w:r>
      <w:r w:rsidR="00DE0D98" w:rsidRPr="008F2604">
        <w:rPr>
          <w:rFonts w:ascii="Times New Roman" w:hAnsi="Times New Roman" w:cs="Times New Roman"/>
          <w:sz w:val="24"/>
          <w:szCs w:val="24"/>
        </w:rPr>
        <w:t xml:space="preserve"> в графе исх. № с дублированием </w:t>
      </w:r>
      <w:proofErr w:type="spellStart"/>
      <w:r w:rsidR="00DE0D98" w:rsidRPr="008F2604">
        <w:rPr>
          <w:rFonts w:ascii="Times New Roman" w:hAnsi="Times New Roman" w:cs="Times New Roman"/>
          <w:sz w:val="24"/>
          <w:szCs w:val="24"/>
        </w:rPr>
        <w:t>вх</w:t>
      </w:r>
      <w:proofErr w:type="spellEnd"/>
      <w:r w:rsidR="00DE0D98" w:rsidRPr="008F2604">
        <w:rPr>
          <w:rFonts w:ascii="Times New Roman" w:hAnsi="Times New Roman" w:cs="Times New Roman"/>
          <w:sz w:val="24"/>
          <w:szCs w:val="24"/>
        </w:rPr>
        <w:t>. № (п.2).</w:t>
      </w:r>
    </w:p>
    <w:p w:rsidR="00615830" w:rsidRPr="008F2604" w:rsidRDefault="00AE548C" w:rsidP="00577894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sz w:val="24"/>
          <w:szCs w:val="24"/>
        </w:rPr>
        <w:t>Возможность формирования отчета по количеству поступивших заявлений с группировкой по датам поступления, типу заявления.</w:t>
      </w:r>
    </w:p>
    <w:p w:rsidR="000213F3" w:rsidRPr="008F2604" w:rsidRDefault="00AE548C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</w:rPr>
      </w:pPr>
      <w:bookmarkStart w:id="12" w:name="_Toc136851189"/>
      <w:r w:rsidRPr="008F2604">
        <w:rPr>
          <w:rFonts w:ascii="Times New Roman" w:hAnsi="Times New Roman" w:cs="Times New Roman"/>
          <w:sz w:val="32"/>
        </w:rPr>
        <w:t>Форма «Возврат денежных средств»</w:t>
      </w:r>
      <w:bookmarkEnd w:id="12"/>
    </w:p>
    <w:p w:rsidR="000213F3" w:rsidRPr="008F2604" w:rsidRDefault="00AE548C" w:rsidP="00577894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  <w:sz w:val="24"/>
          <w:szCs w:val="24"/>
        </w:rPr>
        <w:t>Поле Абонентский номер, Полное наименование, ИНН, ФИО – не изменяются.</w:t>
      </w:r>
      <w:r w:rsidR="00577894" w:rsidRPr="008F260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F2604">
        <w:rPr>
          <w:rFonts w:ascii="Times New Roman" w:eastAsia="Calibri" w:hAnsi="Times New Roman" w:cs="Times New Roman"/>
          <w:sz w:val="24"/>
          <w:szCs w:val="24"/>
        </w:rPr>
        <w:t>Адрес электронной почты и номер телефона абонент может изменить.</w:t>
      </w:r>
      <w:r w:rsidR="00577894" w:rsidRPr="008F2604">
        <w:rPr>
          <w:rFonts w:ascii="Times New Roman" w:eastAsia="Calibri" w:hAnsi="Times New Roman" w:cs="Times New Roman"/>
          <w:sz w:val="24"/>
          <w:szCs w:val="24"/>
        </w:rPr>
        <w:t xml:space="preserve">  При заполнении заявления абонент выбирает договор из выпадающего списка и вносит сумму. Заявление формируется автоматически. </w:t>
      </w:r>
    </w:p>
    <w:p w:rsidR="00E22451" w:rsidRPr="008F2604" w:rsidRDefault="00E22451" w:rsidP="00577894">
      <w:pPr>
        <w:spacing w:line="36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  <w:sz w:val="24"/>
          <w:szCs w:val="24"/>
        </w:rPr>
        <w:t>Приложенные документы: Подписанный акт сверки, платежное поручение или чек, реквизиты, скан паспорта</w:t>
      </w:r>
      <w:r w:rsidR="004E3258" w:rsidRPr="008F2604">
        <w:rPr>
          <w:rFonts w:ascii="Times New Roman" w:eastAsia="Calibri" w:hAnsi="Times New Roman" w:cs="Times New Roman"/>
          <w:sz w:val="24"/>
          <w:szCs w:val="24"/>
        </w:rPr>
        <w:t xml:space="preserve"> (согласовать)</w:t>
      </w:r>
      <w:r w:rsidRPr="008F2604">
        <w:rPr>
          <w:rFonts w:ascii="Times New Roman" w:eastAsia="Calibri" w:hAnsi="Times New Roman" w:cs="Times New Roman"/>
          <w:sz w:val="24"/>
          <w:szCs w:val="24"/>
        </w:rPr>
        <w:t>, если абонент – физическое лицо.</w:t>
      </w:r>
    </w:p>
    <w:p w:rsidR="00E22451" w:rsidRPr="008F2604" w:rsidRDefault="00E22451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E22451" w:rsidRPr="008F2604" w:rsidRDefault="008A7114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BFEF03C" wp14:editId="1E52F86E">
                <wp:simplePos x="0" y="0"/>
                <wp:positionH relativeFrom="column">
                  <wp:posOffset>214275</wp:posOffset>
                </wp:positionH>
                <wp:positionV relativeFrom="paragraph">
                  <wp:posOffset>2589868</wp:posOffset>
                </wp:positionV>
                <wp:extent cx="973777" cy="45719"/>
                <wp:effectExtent l="0" t="0" r="17145" b="12065"/>
                <wp:wrapNone/>
                <wp:docPr id="394" name="Прямоугольник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3777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7121FA" id="Прямоугольник 394" o:spid="_x0000_s1026" style="position:absolute;margin-left:16.85pt;margin-top:203.95pt;width:76.7pt;height:3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BFEF03C" wp14:editId="1E52F86E">
                <wp:simplePos x="0" y="0"/>
                <wp:positionH relativeFrom="column">
                  <wp:posOffset>2583279</wp:posOffset>
                </wp:positionH>
                <wp:positionV relativeFrom="paragraph">
                  <wp:posOffset>2123976</wp:posOffset>
                </wp:positionV>
                <wp:extent cx="368135" cy="45719"/>
                <wp:effectExtent l="0" t="0" r="13335" b="12065"/>
                <wp:wrapNone/>
                <wp:docPr id="393" name="Прямоугольник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A20F9C" id="Прямоугольник 393" o:spid="_x0000_s1026" style="position:absolute;margin-left:203.4pt;margin-top:167.25pt;width:29pt;height:3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BFEF03C" wp14:editId="1E52F86E">
                <wp:simplePos x="0" y="0"/>
                <wp:positionH relativeFrom="column">
                  <wp:posOffset>243964</wp:posOffset>
                </wp:positionH>
                <wp:positionV relativeFrom="paragraph">
                  <wp:posOffset>2132668</wp:posOffset>
                </wp:positionV>
                <wp:extent cx="570015" cy="45719"/>
                <wp:effectExtent l="0" t="0" r="20955" b="12065"/>
                <wp:wrapNone/>
                <wp:docPr id="392" name="Прямоугольник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01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87A35D" id="Прямоугольник 392" o:spid="_x0000_s1026" style="position:absolute;margin-left:19.2pt;margin-top:167.95pt;width:44.9pt;height:3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BFEF03C" wp14:editId="1E52F86E">
                <wp:simplePos x="0" y="0"/>
                <wp:positionH relativeFrom="column">
                  <wp:posOffset>2583403</wp:posOffset>
                </wp:positionH>
                <wp:positionV relativeFrom="paragraph">
                  <wp:posOffset>1550777</wp:posOffset>
                </wp:positionV>
                <wp:extent cx="896587" cy="80711"/>
                <wp:effectExtent l="0" t="0" r="18415" b="14605"/>
                <wp:wrapNone/>
                <wp:docPr id="391" name="Прямоугольник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6587" cy="807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7D9CBF" id="Прямоугольник 391" o:spid="_x0000_s1026" style="position:absolute;margin-left:203.4pt;margin-top:122.1pt;width:70.6pt;height:6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FEF03C" wp14:editId="1E52F86E">
                <wp:simplePos x="0" y="0"/>
                <wp:positionH relativeFrom="column">
                  <wp:posOffset>212173</wp:posOffset>
                </wp:positionH>
                <wp:positionV relativeFrom="paragraph">
                  <wp:posOffset>1583814</wp:posOffset>
                </wp:positionV>
                <wp:extent cx="368135" cy="45719"/>
                <wp:effectExtent l="0" t="0" r="13335" b="12065"/>
                <wp:wrapNone/>
                <wp:docPr id="390" name="Прямоугольник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D5A359" id="Прямоугольник 390" o:spid="_x0000_s1026" style="position:absolute;margin-left:16.7pt;margin-top:124.7pt;width:29pt;height:3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BFEF03C" wp14:editId="1E52F86E">
                <wp:simplePos x="0" y="0"/>
                <wp:positionH relativeFrom="column">
                  <wp:posOffset>243444</wp:posOffset>
                </wp:positionH>
                <wp:positionV relativeFrom="paragraph">
                  <wp:posOffset>1021913</wp:posOffset>
                </wp:positionV>
                <wp:extent cx="368135" cy="45719"/>
                <wp:effectExtent l="0" t="0" r="13335" b="12065"/>
                <wp:wrapNone/>
                <wp:docPr id="389" name="Прямоугольник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ABE7DF" id="Прямоугольник 389" o:spid="_x0000_s1026" style="position:absolute;margin-left:19.15pt;margin-top:80.45pt;width:29pt;height: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" fillcolor="white [3212]" strokecolor="white [3212]" strokeweight="2pt"/>
            </w:pict>
          </mc:Fallback>
        </mc:AlternateContent>
      </w:r>
      <w:r w:rsidR="00577894" w:rsidRPr="008F2604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EF06A8" wp14:editId="46DF20A4">
            <wp:extent cx="5185580" cy="4754880"/>
            <wp:effectExtent l="0" t="0" r="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заявление на возврат денежных средств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4371" cy="4753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C4BAA" w:rsidRPr="008F2604" w:rsidRDefault="004C4BAA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DB3F22" w:rsidRPr="008F2604" w:rsidRDefault="004E3258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623AA3" wp14:editId="34705A08">
                <wp:simplePos x="0" y="0"/>
                <wp:positionH relativeFrom="column">
                  <wp:posOffset>5002530</wp:posOffset>
                </wp:positionH>
                <wp:positionV relativeFrom="paragraph">
                  <wp:posOffset>-338455</wp:posOffset>
                </wp:positionV>
                <wp:extent cx="1242060" cy="236220"/>
                <wp:effectExtent l="0" t="0" r="0" b="0"/>
                <wp:wrapNone/>
                <wp:docPr id="1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06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115" w:rsidRDefault="00372115">
                            <w:r>
                              <w:t>Приложение №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23AA3" id="Надпись 2" o:spid="_x0000_s1029" type="#_x0000_t202" style="position:absolute;left:0;text-align:left;margin-left:393.9pt;margin-top:-26.65pt;width:97.8pt;height:18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" stroked="f">
                <v:textbox>
                  <w:txbxContent>
                    <w:p w:rsidR="00372115" w:rsidRDefault="00372115">
                      <w:r>
                        <w:t>Приложение № 1</w:t>
                      </w:r>
                    </w:p>
                  </w:txbxContent>
                </v:textbox>
              </v:shape>
            </w:pict>
          </mc:Fallback>
        </mc:AlternateContent>
      </w:r>
    </w:p>
    <w:p w:rsidR="00DB3F22" w:rsidRPr="008F2604" w:rsidRDefault="00DB3F22">
      <w:pPr>
        <w:jc w:val="both"/>
        <w:rPr>
          <w:rFonts w:ascii="Times New Roman" w:eastAsia="Calibri" w:hAnsi="Times New Roman" w:cs="Times New Roman"/>
        </w:rPr>
      </w:pPr>
    </w:p>
    <w:p w:rsidR="00DB3F22" w:rsidRPr="008F2604" w:rsidRDefault="00DB3F22">
      <w:pPr>
        <w:jc w:val="both"/>
        <w:rPr>
          <w:rFonts w:ascii="Times New Roman" w:eastAsia="Calibri" w:hAnsi="Times New Roman" w:cs="Times New Roman"/>
        </w:rPr>
      </w:pPr>
    </w:p>
    <w:p w:rsidR="00DB3F22" w:rsidRPr="008F2604" w:rsidRDefault="00DB3F22">
      <w:pPr>
        <w:jc w:val="both"/>
        <w:rPr>
          <w:rFonts w:ascii="Times New Roman" w:eastAsia="Calibri" w:hAnsi="Times New Roman" w:cs="Times New Roman"/>
        </w:rPr>
      </w:pPr>
    </w:p>
    <w:p w:rsidR="00DB3F22" w:rsidRPr="008F2604" w:rsidRDefault="00DB3F22">
      <w:pPr>
        <w:jc w:val="both"/>
        <w:rPr>
          <w:rFonts w:ascii="Times New Roman" w:eastAsia="Calibri" w:hAnsi="Times New Roman" w:cs="Times New Roman"/>
        </w:rPr>
      </w:pPr>
    </w:p>
    <w:tbl>
      <w:tblPr>
        <w:tblpPr w:leftFromText="180" w:rightFromText="180" w:vertAnchor="page" w:horzAnchor="margin" w:tblpXSpec="center" w:tblpY="642"/>
        <w:tblW w:w="10137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DB3F22" w:rsidRPr="008F2604" w:rsidTr="004E3258">
        <w:trPr>
          <w:trHeight w:val="1014"/>
        </w:trPr>
        <w:tc>
          <w:tcPr>
            <w:tcW w:w="4788" w:type="dxa"/>
          </w:tcPr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00224" behindDoc="0" locked="0" layoutInCell="1" allowOverlap="1" wp14:anchorId="7F1FC9D3" wp14:editId="018E9120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20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="008A7114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u w:val="single"/>
                <w:lang w:eastAsia="ru-RU"/>
              </w:rPr>
              <w:t>________</w:t>
            </w: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DB3F22" w:rsidRPr="008F2604" w:rsidRDefault="00DB3F22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DB3F22" w:rsidRPr="008F2604" w:rsidRDefault="00DB3F22" w:rsidP="008A7114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8A7114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</w:t>
            </w:r>
            <w:proofErr w:type="gramEnd"/>
            <w:r w:rsidR="008A7114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_____________________________</w:t>
            </w:r>
          </w:p>
          <w:p w:rsidR="00DB3F22" w:rsidRPr="008F2604" w:rsidRDefault="00DB3F22" w:rsidP="004E3258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DB3F22" w:rsidRPr="008F2604" w:rsidRDefault="00DB3F22" w:rsidP="004E3258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="008A7114" w:rsidRPr="008F2604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-__________________</w:t>
            </w:r>
          </w:p>
          <w:p w:rsidR="00DB3F22" w:rsidRPr="008F2604" w:rsidRDefault="00DB3F22" w:rsidP="008A7114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e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-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mail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:    </w:t>
            </w:r>
            <w:r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eastAsia="ru-RU"/>
              </w:rPr>
              <w:t xml:space="preserve"> </w:t>
            </w:r>
            <w:r w:rsidR="008A7114" w:rsidRPr="008F260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_____________________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                   </w:t>
            </w:r>
          </w:p>
        </w:tc>
      </w:tr>
    </w:tbl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возврате денежных средств</w: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pStyle w:val="af6"/>
        <w:spacing w:after="200" w:line="276" w:lineRule="auto"/>
        <w:ind w:left="36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0213F3" w:rsidRPr="008F2604" w:rsidRDefault="00AE548C">
      <w:pPr>
        <w:spacing w:after="200" w:line="276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F2604">
        <w:rPr>
          <w:rFonts w:ascii="Times New Roman" w:eastAsia="Calibri" w:hAnsi="Times New Roman" w:cs="Times New Roman"/>
          <w:b/>
          <w:sz w:val="24"/>
          <w:szCs w:val="24"/>
        </w:rPr>
        <w:t xml:space="preserve">Прошу вернуть денежные средства по договору </w:t>
      </w:r>
      <w:r w:rsidR="008A7114" w:rsidRPr="008F2604">
        <w:rPr>
          <w:rFonts w:ascii="Times New Roman" w:eastAsia="Calibri" w:hAnsi="Times New Roman" w:cs="Times New Roman"/>
          <w:b/>
          <w:sz w:val="24"/>
          <w:szCs w:val="24"/>
        </w:rPr>
        <w:t>_______________</w:t>
      </w:r>
      <w:r w:rsidRPr="008F2604">
        <w:rPr>
          <w:rFonts w:ascii="Times New Roman" w:eastAsia="Calibri" w:hAnsi="Times New Roman" w:cs="Times New Roman"/>
          <w:b/>
          <w:sz w:val="24"/>
          <w:szCs w:val="24"/>
        </w:rPr>
        <w:t xml:space="preserve"> в размере 5 000 рублей. Все необходимые документы прилагаю.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Приложенные документы: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1. Наименования приложенных документов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2.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Наименования приложенных документов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125A7" w:rsidRPr="008F2604" w:rsidRDefault="001125A7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125A7" w:rsidRPr="008F2604" w:rsidRDefault="001125A7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125A7" w:rsidRPr="008F2604" w:rsidRDefault="001125A7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125A7" w:rsidRPr="008F2604" w:rsidRDefault="001125A7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125A7" w:rsidRPr="008F2604" w:rsidRDefault="001125A7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7F20C9" w:rsidRPr="008F2604" w:rsidRDefault="007F20C9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7F20C9" w:rsidRPr="008F2604" w:rsidRDefault="007F20C9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7F20C9" w:rsidRPr="008F2604" w:rsidRDefault="007F20C9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DB3F22" w:rsidRPr="008F2604" w:rsidRDefault="00DB3F22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 w:rsidP="00E22451">
      <w:pPr>
        <w:spacing w:after="200" w:line="276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</w:rPr>
      </w:pPr>
      <w:bookmarkStart w:id="13" w:name="_Toc136851190"/>
      <w:r w:rsidRPr="008F2604">
        <w:rPr>
          <w:rFonts w:ascii="Times New Roman" w:hAnsi="Times New Roman" w:cs="Times New Roman"/>
          <w:sz w:val="32"/>
        </w:rPr>
        <w:t>Форма «Перенос денежных средств»</w:t>
      </w:r>
      <w:bookmarkEnd w:id="13"/>
    </w:p>
    <w:p w:rsidR="00E22451" w:rsidRPr="008F2604" w:rsidRDefault="00E22451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  <w:sz w:val="24"/>
          <w:szCs w:val="24"/>
        </w:rPr>
        <w:t>Поле Абонентский номер, Полное наименование, ИНН, ФИО – не изменяется.</w:t>
      </w:r>
    </w:p>
    <w:p w:rsidR="00E22451" w:rsidRPr="008F2604" w:rsidRDefault="00E22451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  <w:sz w:val="24"/>
          <w:szCs w:val="24"/>
        </w:rPr>
        <w:t>Адрес электронной почты и номер телефона абонент может изменить.</w:t>
      </w:r>
    </w:p>
    <w:p w:rsidR="00E22451" w:rsidRPr="008F2604" w:rsidRDefault="00E22451" w:rsidP="00E2245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  <w:sz w:val="24"/>
          <w:szCs w:val="24"/>
        </w:rPr>
        <w:t>Перед текстом заявления есть подсказка, в какой форме написать заявление.</w:t>
      </w:r>
    </w:p>
    <w:p w:rsidR="00E22451" w:rsidRPr="008F2604" w:rsidRDefault="008A7114" w:rsidP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FDB9F76" wp14:editId="5781706C">
                <wp:simplePos x="0" y="0"/>
                <wp:positionH relativeFrom="column">
                  <wp:posOffset>2872212</wp:posOffset>
                </wp:positionH>
                <wp:positionV relativeFrom="paragraph">
                  <wp:posOffset>2418641</wp:posOffset>
                </wp:positionV>
                <wp:extent cx="754083" cy="95002"/>
                <wp:effectExtent l="0" t="0" r="27305" b="19685"/>
                <wp:wrapNone/>
                <wp:docPr id="399" name="Прямоугольник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D4165A" id="Прямоугольник 399" o:spid="_x0000_s1026" style="position:absolute;margin-left:226.15pt;margin-top:190.45pt;width:59.4pt;height:7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BFEF03C" wp14:editId="1E52F86E">
                <wp:simplePos x="0" y="0"/>
                <wp:positionH relativeFrom="column">
                  <wp:posOffset>261777</wp:posOffset>
                </wp:positionH>
                <wp:positionV relativeFrom="paragraph">
                  <wp:posOffset>2421140</wp:posOffset>
                </wp:positionV>
                <wp:extent cx="754083" cy="95002"/>
                <wp:effectExtent l="0" t="0" r="27305" b="19685"/>
                <wp:wrapNone/>
                <wp:docPr id="398" name="Прямоугольник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D8C9AF" id="Прямоугольник 398" o:spid="_x0000_s1026" style="position:absolute;margin-left:20.6pt;margin-top:190.65pt;width:59.4pt;height:7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BFEF03C" wp14:editId="1E52F86E">
                <wp:simplePos x="0" y="0"/>
                <wp:positionH relativeFrom="column">
                  <wp:posOffset>2909974</wp:posOffset>
                </wp:positionH>
                <wp:positionV relativeFrom="paragraph">
                  <wp:posOffset>1797685</wp:posOffset>
                </wp:positionV>
                <wp:extent cx="1134094" cy="45719"/>
                <wp:effectExtent l="0" t="0" r="28575" b="12065"/>
                <wp:wrapNone/>
                <wp:docPr id="397" name="Прямоугольник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094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5C7D82" id="Прямоугольник 397" o:spid="_x0000_s1026" style="position:absolute;margin-left:229.15pt;margin-top:141.55pt;width:89.3pt;height:3.6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FEF03C" wp14:editId="1E52F86E">
                <wp:simplePos x="0" y="0"/>
                <wp:positionH relativeFrom="column">
                  <wp:posOffset>225631</wp:posOffset>
                </wp:positionH>
                <wp:positionV relativeFrom="paragraph">
                  <wp:posOffset>1780029</wp:posOffset>
                </wp:positionV>
                <wp:extent cx="368135" cy="45719"/>
                <wp:effectExtent l="0" t="0" r="13335" b="12065"/>
                <wp:wrapNone/>
                <wp:docPr id="396" name="Прямоугольник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135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A1C208" id="Прямоугольник 396" o:spid="_x0000_s1026" style="position:absolute;margin-left:17.75pt;margin-top:140.15pt;width:29pt;height:3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" fillcolor="white [3212]" strokecolor="white [3212]" strokeweight="2pt"/>
            </w:pict>
          </mc:Fallback>
        </mc:AlternateContent>
      </w:r>
      <w:r w:rsidR="00E22451" w:rsidRPr="008F2604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5D1849C" wp14:editId="51D90886">
            <wp:extent cx="5940425" cy="4532630"/>
            <wp:effectExtent l="0" t="0" r="3175" b="1270"/>
            <wp:docPr id="21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заявление на перенос денежных средств.jpg"/>
                    <pic:cNvPicPr>
                      <a:picLocks noChangeAspect="1"/>
                    </pic:cNvPicPr>
                  </pic:nvPicPr>
                  <pic:blipFill>
                    <a:blip r:embed="rId24"/>
                    <a:stretch/>
                  </pic:blipFill>
                  <pic:spPr bwMode="auto">
                    <a:xfrm>
                      <a:off x="0" y="0"/>
                      <a:ext cx="5940425" cy="453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E22451" w:rsidRPr="008F2604" w:rsidRDefault="00E22451">
      <w:pPr>
        <w:pStyle w:val="af6"/>
        <w:spacing w:after="200" w:line="276" w:lineRule="auto"/>
        <w:ind w:left="360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tbl>
      <w:tblPr>
        <w:tblpPr w:leftFromText="180" w:rightFromText="180" w:vertAnchor="page" w:horzAnchor="margin" w:tblpXSpec="center" w:tblpY="586"/>
        <w:tblW w:w="10137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6121C3" w:rsidRPr="008F2604" w:rsidTr="004E3258">
        <w:trPr>
          <w:trHeight w:val="1014"/>
        </w:trPr>
        <w:tc>
          <w:tcPr>
            <w:tcW w:w="4788" w:type="dxa"/>
          </w:tcPr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706368" behindDoc="0" locked="0" layoutInCell="1" allowOverlap="1" wp14:anchorId="59F5F72F" wp14:editId="4C18B771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2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="008A7114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u w:val="single"/>
                <w:lang w:eastAsia="ru-RU"/>
              </w:rPr>
              <w:t>______________</w:t>
            </w: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6121C3" w:rsidRPr="008F2604" w:rsidRDefault="006121C3" w:rsidP="004E325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6121C3" w:rsidRPr="008F2604" w:rsidRDefault="006121C3" w:rsidP="008A7114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8A7114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</w:t>
            </w:r>
            <w:proofErr w:type="gramEnd"/>
            <w:r w:rsidR="008A7114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_____________________</w:t>
            </w:r>
          </w:p>
          <w:p w:rsidR="006121C3" w:rsidRPr="008F2604" w:rsidRDefault="006121C3" w:rsidP="004E3258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6121C3" w:rsidRPr="008F2604" w:rsidRDefault="006121C3" w:rsidP="004E3258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Pr="008F2604">
              <w:rPr>
                <w:rFonts w:ascii="Times New Roman" w:eastAsia="Calibri" w:hAnsi="Times New Roman" w:cs="Times New Roman"/>
                <w:b/>
                <w:sz w:val="16"/>
                <w:szCs w:val="16"/>
                <w:highlight w:val="yellow"/>
              </w:rPr>
              <w:t xml:space="preserve">8 </w:t>
            </w:r>
            <w:r w:rsidR="008A7114" w:rsidRPr="008F2604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_____________</w:t>
            </w:r>
          </w:p>
          <w:p w:rsidR="006121C3" w:rsidRPr="008F2604" w:rsidRDefault="006121C3" w:rsidP="008A7114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e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-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mail</w:t>
            </w:r>
            <w:r w:rsidR="008A7114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_________________________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                   </w:t>
            </w:r>
          </w:p>
        </w:tc>
      </w:tr>
    </w:tbl>
    <w:p w:rsidR="000213F3" w:rsidRPr="008F2604" w:rsidRDefault="004E3258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5BC200F" wp14:editId="1D2696D3">
                <wp:simplePos x="0" y="0"/>
                <wp:positionH relativeFrom="column">
                  <wp:posOffset>4895215</wp:posOffset>
                </wp:positionH>
                <wp:positionV relativeFrom="paragraph">
                  <wp:posOffset>-332105</wp:posOffset>
                </wp:positionV>
                <wp:extent cx="1242060" cy="236220"/>
                <wp:effectExtent l="0" t="0" r="0" b="0"/>
                <wp:wrapNone/>
                <wp:docPr id="2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06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115" w:rsidRDefault="00372115">
                            <w:r>
                              <w:t>Приложение №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C200F" id="_x0000_s1030" type="#_x0000_t202" style="position:absolute;left:0;text-align:left;margin-left:385.45pt;margin-top:-26.15pt;width:97.8pt;height:18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" stroked="f">
                <v:textbox>
                  <w:txbxContent>
                    <w:p w:rsidR="00372115" w:rsidRDefault="00372115">
                      <w:r>
                        <w:t>Приложение № 1</w:t>
                      </w:r>
                    </w:p>
                  </w:txbxContent>
                </v:textbox>
              </v:shape>
            </w:pict>
          </mc:Fallback>
        </mc:AlternateContent>
      </w:r>
    </w:p>
    <w:p w:rsidR="000005F3" w:rsidRPr="008F2604" w:rsidRDefault="000005F3">
      <w:pPr>
        <w:jc w:val="both"/>
        <w:rPr>
          <w:rFonts w:ascii="Times New Roman" w:eastAsia="Calibri" w:hAnsi="Times New Roman" w:cs="Times New Roman"/>
        </w:rPr>
      </w:pPr>
    </w:p>
    <w:p w:rsidR="000005F3" w:rsidRPr="008F2604" w:rsidRDefault="000005F3">
      <w:pPr>
        <w:jc w:val="both"/>
        <w:rPr>
          <w:rFonts w:ascii="Times New Roman" w:eastAsia="Calibri" w:hAnsi="Times New Roman" w:cs="Times New Roman"/>
        </w:rPr>
      </w:pPr>
    </w:p>
    <w:p w:rsidR="000005F3" w:rsidRPr="008F2604" w:rsidRDefault="000005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переносе денежных средств</w: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AE548C">
      <w:pPr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Прошу перенести денежные средства с договора 3-1210 от 03.05.2018 г. на договор 3-441 от 05.05.2022 г. в размере 5 000 рублей.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E22451" w:rsidRPr="008F2604" w:rsidRDefault="00E22451">
      <w:pPr>
        <w:spacing w:after="200" w:line="276" w:lineRule="auto"/>
        <w:rPr>
          <w:rFonts w:ascii="Times New Roman" w:eastAsia="Calibri" w:hAnsi="Times New Roman" w:cs="Times New Roman"/>
          <w:b/>
          <w:sz w:val="24"/>
          <w:szCs w:val="24"/>
        </w:rPr>
        <w:sectPr w:rsidR="00E22451" w:rsidRPr="008F2604" w:rsidSect="00315E49">
          <w:pgSz w:w="11906" w:h="16838"/>
          <w:pgMar w:top="709" w:right="850" w:bottom="1134" w:left="1701" w:header="708" w:footer="708" w:gutter="0"/>
          <w:pgNumType w:start="2"/>
          <w:cols w:space="708"/>
          <w:docGrid w:linePitch="360"/>
        </w:sectPr>
      </w:pPr>
    </w:p>
    <w:p w:rsidR="000213F3" w:rsidRPr="008F2604" w:rsidRDefault="00B275E3" w:rsidP="00EF36D1">
      <w:pPr>
        <w:spacing w:after="200" w:line="276" w:lineRule="auto"/>
        <w:ind w:left="-567"/>
        <w:rPr>
          <w:rFonts w:ascii="Times New Roman" w:eastAsia="Calibri" w:hAnsi="Times New Roman" w:cs="Times New Roman"/>
          <w:sz w:val="24"/>
          <w:szCs w:val="24"/>
        </w:rPr>
        <w:sectPr w:rsidR="000213F3" w:rsidRPr="008F2604">
          <w:pgSz w:w="16838" w:h="11906" w:orient="landscape"/>
          <w:pgMar w:top="1701" w:right="1134" w:bottom="284" w:left="1134" w:header="709" w:footer="709" w:gutter="0"/>
          <w:cols w:space="708"/>
          <w:docGrid w:linePitch="360"/>
        </w:sect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5142410" wp14:editId="30B857B3">
                <wp:simplePos x="0" y="0"/>
                <wp:positionH relativeFrom="column">
                  <wp:posOffset>2855557</wp:posOffset>
                </wp:positionH>
                <wp:positionV relativeFrom="paragraph">
                  <wp:posOffset>707779</wp:posOffset>
                </wp:positionV>
                <wp:extent cx="429904" cy="135558"/>
                <wp:effectExtent l="0" t="0" r="27305" b="17145"/>
                <wp:wrapNone/>
                <wp:docPr id="454" name="Прямоугольник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73641F" id="Прямоугольник 454" o:spid="_x0000_s1026" style="position:absolute;margin-left:224.85pt;margin-top:55.75pt;width:33.85pt;height:10.6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FDB9F76" wp14:editId="5781706C">
                <wp:simplePos x="0" y="0"/>
                <wp:positionH relativeFrom="column">
                  <wp:posOffset>4006289</wp:posOffset>
                </wp:positionH>
                <wp:positionV relativeFrom="paragraph">
                  <wp:posOffset>3272171</wp:posOffset>
                </wp:positionV>
                <wp:extent cx="2172830" cy="172193"/>
                <wp:effectExtent l="0" t="0" r="18415" b="18415"/>
                <wp:wrapNone/>
                <wp:docPr id="407" name="Прямоугольник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2830" cy="1721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594157" id="Прямоугольник 407" o:spid="_x0000_s1026" style="position:absolute;margin-left:315.45pt;margin-top:257.65pt;width:171.1pt;height:13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FDB9F76" wp14:editId="5781706C">
                <wp:simplePos x="0" y="0"/>
                <wp:positionH relativeFrom="column">
                  <wp:posOffset>4041915</wp:posOffset>
                </wp:positionH>
                <wp:positionV relativeFrom="paragraph">
                  <wp:posOffset>1787756</wp:posOffset>
                </wp:positionV>
                <wp:extent cx="718457" cy="540327"/>
                <wp:effectExtent l="0" t="0" r="24765" b="12700"/>
                <wp:wrapNone/>
                <wp:docPr id="406" name="Прямоугольник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457" cy="5403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BA0B80" id="Прямоугольник 406" o:spid="_x0000_s1026" style="position:absolute;margin-left:318.25pt;margin-top:140.75pt;width:56.55pt;height:42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FDB9F76" wp14:editId="5781706C">
                <wp:simplePos x="0" y="0"/>
                <wp:positionH relativeFrom="column">
                  <wp:posOffset>2931020</wp:posOffset>
                </wp:positionH>
                <wp:positionV relativeFrom="paragraph">
                  <wp:posOffset>1472960</wp:posOffset>
                </wp:positionV>
                <wp:extent cx="754083" cy="95002"/>
                <wp:effectExtent l="0" t="0" r="27305" b="19685"/>
                <wp:wrapNone/>
                <wp:docPr id="405" name="Прямоугольник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404EC3" id="Прямоугольник 405" o:spid="_x0000_s1026" style="position:absolute;margin-left:230.8pt;margin-top:116pt;width:59.4pt;height:7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FDB9F76" wp14:editId="5781706C">
                <wp:simplePos x="0" y="0"/>
                <wp:positionH relativeFrom="column">
                  <wp:posOffset>3121578</wp:posOffset>
                </wp:positionH>
                <wp:positionV relativeFrom="paragraph">
                  <wp:posOffset>1259304</wp:posOffset>
                </wp:positionV>
                <wp:extent cx="3087584" cy="136566"/>
                <wp:effectExtent l="0" t="0" r="17780" b="15875"/>
                <wp:wrapNone/>
                <wp:docPr id="404" name="Прямоугольник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7584" cy="1365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8A5F57" id="Прямоугольник 404" o:spid="_x0000_s1026" style="position:absolute;margin-left:245.8pt;margin-top:99.15pt;width:243.1pt;height:10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DB9F76" wp14:editId="5781706C">
                <wp:simplePos x="0" y="0"/>
                <wp:positionH relativeFrom="column">
                  <wp:posOffset>4522866</wp:posOffset>
                </wp:positionH>
                <wp:positionV relativeFrom="paragraph">
                  <wp:posOffset>1110863</wp:posOffset>
                </wp:positionV>
                <wp:extent cx="950026" cy="76802"/>
                <wp:effectExtent l="0" t="0" r="21590" b="19050"/>
                <wp:wrapNone/>
                <wp:docPr id="403" name="Прямоугольник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026" cy="768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D34CA" id="Прямоугольник 403" o:spid="_x0000_s1026" style="position:absolute;margin-left:356.15pt;margin-top:87.45pt;width:74.8pt;height:6.0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FDB9F76" wp14:editId="5781706C">
                <wp:simplePos x="0" y="0"/>
                <wp:positionH relativeFrom="column">
                  <wp:posOffset>3445774</wp:posOffset>
                </wp:positionH>
                <wp:positionV relativeFrom="paragraph">
                  <wp:posOffset>1114218</wp:posOffset>
                </wp:positionV>
                <wp:extent cx="754083" cy="95002"/>
                <wp:effectExtent l="0" t="0" r="27305" b="19685"/>
                <wp:wrapNone/>
                <wp:docPr id="402" name="Прямоугольник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EBCC7C" id="Прямоугольник 402" o:spid="_x0000_s1026" style="position:absolute;margin-left:271.3pt;margin-top:87.75pt;width:59.4pt;height:7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FDB9F76" wp14:editId="5781706C">
                <wp:simplePos x="0" y="0"/>
                <wp:positionH relativeFrom="column">
                  <wp:posOffset>2237228</wp:posOffset>
                </wp:positionH>
                <wp:positionV relativeFrom="paragraph">
                  <wp:posOffset>1092530</wp:posOffset>
                </wp:positionV>
                <wp:extent cx="754083" cy="95002"/>
                <wp:effectExtent l="0" t="0" r="27305" b="19685"/>
                <wp:wrapNone/>
                <wp:docPr id="401" name="Прямоугольник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D264A8" id="Прямоугольник 401" o:spid="_x0000_s1026" style="position:absolute;margin-left:176.15pt;margin-top:86.05pt;width:59.4pt;height:7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50E16836" wp14:editId="7267AF30">
            <wp:extent cx="9946655" cy="6066944"/>
            <wp:effectExtent l="0" t="0" r="0" b="0"/>
            <wp:docPr id="2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/>
                    </pic:cNvPicPr>
                  </pic:nvPicPr>
                  <pic:blipFill>
                    <a:blip r:embed="rId25"/>
                    <a:srcRect l="24359" t="20006" r="21224" b="20986"/>
                    <a:stretch/>
                  </pic:blipFill>
                  <pic:spPr bwMode="auto">
                    <a:xfrm>
                      <a:off x="0" y="0"/>
                      <a:ext cx="9946655" cy="606694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AE548C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  <w:szCs w:val="32"/>
        </w:rPr>
      </w:pPr>
      <w:bookmarkStart w:id="14" w:name="_Toc136851191"/>
      <w:r w:rsidRPr="008F2604">
        <w:rPr>
          <w:rFonts w:ascii="Times New Roman" w:hAnsi="Times New Roman" w:cs="Times New Roman"/>
          <w:sz w:val="32"/>
          <w:szCs w:val="32"/>
        </w:rPr>
        <w:lastRenderedPageBreak/>
        <w:t>Форма «Заключение договора»</w:t>
      </w:r>
      <w:bookmarkEnd w:id="14"/>
    </w:p>
    <w:p w:rsidR="000213F3" w:rsidRPr="008F2604" w:rsidRDefault="00AE548C" w:rsidP="006075E2">
      <w:pPr>
        <w:numPr>
          <w:ilvl w:val="0"/>
          <w:numId w:val="10"/>
        </w:numPr>
        <w:spacing w:after="200" w:line="276" w:lineRule="auto"/>
        <w:ind w:left="284" w:hanging="284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 выборе в меню «Подать заявление» клавишу «Заключение договора» в правой части ЛКК отображается:</w:t>
      </w:r>
    </w:p>
    <w:p w:rsidR="000213F3" w:rsidRPr="008F2604" w:rsidRDefault="00AE548C">
      <w:pPr>
        <w:rPr>
          <w:rFonts w:ascii="Times New Roman" w:eastAsia="Calibri" w:hAnsi="Times New Roman" w:cs="Times New Roman"/>
          <w:b/>
          <w:i/>
        </w:rPr>
      </w:pPr>
      <w:r w:rsidRPr="008F2604">
        <w:rPr>
          <w:rFonts w:ascii="Times New Roman" w:eastAsia="Calibri" w:hAnsi="Times New Roman" w:cs="Times New Roman"/>
          <w:b/>
          <w:i/>
        </w:rPr>
        <w:t xml:space="preserve">1 Блок </w:t>
      </w:r>
      <w:proofErr w:type="gramStart"/>
      <w:r w:rsidRPr="008F2604">
        <w:rPr>
          <w:rFonts w:ascii="Times New Roman" w:eastAsia="Calibri" w:hAnsi="Times New Roman" w:cs="Times New Roman"/>
          <w:b/>
          <w:i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  <w:i/>
        </w:rPr>
        <w:t>Текущие данные абонента»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Код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Статус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Наименование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КПП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ОГРН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Адрес регистрации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Район по юридическому адресу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Руководитель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Должность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Основание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Список текущих договоров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Данные в блоке «Текущие данные абонента» интегрируются из справочника </w:t>
      </w:r>
      <w:r w:rsidRPr="008F2604">
        <w:rPr>
          <w:rFonts w:ascii="Times New Roman" w:eastAsia="Calibri" w:hAnsi="Times New Roman" w:cs="Times New Roman"/>
          <w:lang w:val="en-US"/>
        </w:rPr>
        <w:t>Access</w:t>
      </w:r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6B33B5" w:rsidRPr="008F2604" w:rsidRDefault="00AE548C">
      <w:pPr>
        <w:rPr>
          <w:rFonts w:ascii="Times New Roman" w:eastAsia="Calibri" w:hAnsi="Times New Roman" w:cs="Times New Roman"/>
          <w:b/>
        </w:rPr>
      </w:pPr>
      <w:r w:rsidRPr="008F2604">
        <w:rPr>
          <w:rFonts w:ascii="Times New Roman" w:eastAsia="Calibri" w:hAnsi="Times New Roman" w:cs="Times New Roman"/>
          <w:b/>
        </w:rPr>
        <w:t xml:space="preserve">2 Блок </w:t>
      </w:r>
      <w:proofErr w:type="gramStart"/>
      <w:r w:rsidRPr="008F2604">
        <w:rPr>
          <w:rFonts w:ascii="Times New Roman" w:eastAsia="Calibri" w:hAnsi="Times New Roman" w:cs="Times New Roman"/>
          <w:b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</w:rPr>
        <w:t>Форма для заполнения заявления  о заключении договора»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Тип договора - (поле с выпадающим списком)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холодного водоснабжения и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холодного водоснабжения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государственный (муниципальный) контракт холодного водоснабжения и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государственный (муниципальный) контракт холодного водоснабжения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государственный (муниципальный) контракт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на ОДН (прямые расчеты) холодного водоснабжения и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на ОДН (прямые расчеты) холодного водоснабжения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на ОДН (прямые расчеты) водоотведения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холодного водоснабжения и водоотведения (Исполнитель коммунальных услуг - управляющая организация, ТСЖ, ЖСК, ЖК)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по промывке наружных и/или внутренних сетей</w:t>
      </w:r>
    </w:p>
    <w:p w:rsidR="005775F7" w:rsidRPr="008F2604" w:rsidRDefault="005775F7" w:rsidP="005775F7">
      <w:pPr>
        <w:pStyle w:val="af6"/>
        <w:numPr>
          <w:ilvl w:val="0"/>
          <w:numId w:val="35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холодного водоснабжения строительной площадки</w:t>
      </w:r>
    </w:p>
    <w:p w:rsidR="000213F3" w:rsidRPr="008F2604" w:rsidRDefault="00AE548C" w:rsidP="005775F7">
      <w:pPr>
        <w:pStyle w:val="af6"/>
        <w:numPr>
          <w:ilvl w:val="0"/>
          <w:numId w:val="34"/>
        </w:numPr>
        <w:spacing w:after="200"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Адрес объекта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 (свободное поле, обязательное к заполнению)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Характеристика объекта (тип) – поле с выпадающим списком:</w:t>
      </w:r>
    </w:p>
    <w:p w:rsidR="000213F3" w:rsidRPr="008F2604" w:rsidRDefault="005775F7" w:rsidP="006075E2">
      <w:pPr>
        <w:numPr>
          <w:ilvl w:val="0"/>
          <w:numId w:val="20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нежилое </w:t>
      </w:r>
      <w:r w:rsidR="00AE548C" w:rsidRPr="008F2604">
        <w:rPr>
          <w:rFonts w:ascii="Times New Roman" w:eastAsia="Calibri" w:hAnsi="Times New Roman" w:cs="Times New Roman"/>
        </w:rPr>
        <w:t>отдельно стоящее здание</w:t>
      </w:r>
    </w:p>
    <w:p w:rsidR="000213F3" w:rsidRPr="008F2604" w:rsidRDefault="00AE548C" w:rsidP="006075E2">
      <w:pPr>
        <w:numPr>
          <w:ilvl w:val="0"/>
          <w:numId w:val="20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нежилое помещение в МКД</w:t>
      </w:r>
      <w:r w:rsidR="005775F7" w:rsidRPr="008F2604">
        <w:rPr>
          <w:rFonts w:ascii="Times New Roman" w:eastAsia="Calibri" w:hAnsi="Times New Roman" w:cs="Times New Roman"/>
        </w:rPr>
        <w:t xml:space="preserve"> (в жилом доме)</w:t>
      </w:r>
    </w:p>
    <w:p w:rsidR="000213F3" w:rsidRPr="008F2604" w:rsidRDefault="00AE548C" w:rsidP="006075E2">
      <w:pPr>
        <w:numPr>
          <w:ilvl w:val="0"/>
          <w:numId w:val="20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нежилое помещение в нежилом</w:t>
      </w:r>
      <w:r w:rsidR="005775F7" w:rsidRPr="008F2604">
        <w:rPr>
          <w:rFonts w:ascii="Times New Roman" w:eastAsia="Calibri" w:hAnsi="Times New Roman" w:cs="Times New Roman"/>
        </w:rPr>
        <w:t xml:space="preserve"> (офисном)</w:t>
      </w:r>
      <w:r w:rsidRPr="008F2604">
        <w:rPr>
          <w:rFonts w:ascii="Times New Roman" w:eastAsia="Calibri" w:hAnsi="Times New Roman" w:cs="Times New Roman"/>
        </w:rPr>
        <w:t xml:space="preserve"> здании</w:t>
      </w:r>
    </w:p>
    <w:p w:rsidR="005775F7" w:rsidRPr="008F2604" w:rsidRDefault="005775F7" w:rsidP="006075E2">
      <w:pPr>
        <w:numPr>
          <w:ilvl w:val="0"/>
          <w:numId w:val="20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жилой дом (МКД)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Дата </w:t>
      </w:r>
      <w:proofErr w:type="gramStart"/>
      <w:r w:rsidRPr="008F2604">
        <w:rPr>
          <w:rFonts w:ascii="Times New Roman" w:eastAsia="Calibri" w:hAnsi="Times New Roman" w:cs="Times New Roman"/>
        </w:rPr>
        <w:t>дополнения  (</w:t>
      </w:r>
      <w:proofErr w:type="gramEnd"/>
      <w:r w:rsidRPr="008F2604">
        <w:rPr>
          <w:rFonts w:ascii="Times New Roman" w:eastAsia="Calibri" w:hAnsi="Times New Roman" w:cs="Times New Roman"/>
        </w:rPr>
        <w:t>с какого числа) (календарь)</w:t>
      </w:r>
    </w:p>
    <w:p w:rsidR="000213F3" w:rsidRPr="008F2604" w:rsidRDefault="000213F3" w:rsidP="006B33B5">
      <w:pPr>
        <w:spacing w:line="360" w:lineRule="auto"/>
        <w:jc w:val="both"/>
        <w:rPr>
          <w:rFonts w:ascii="Times New Roman" w:eastAsia="Calibri" w:hAnsi="Times New Roman" w:cs="Times New Roman"/>
        </w:rPr>
      </w:pPr>
    </w:p>
    <w:p w:rsidR="000213F3" w:rsidRPr="008F2604" w:rsidRDefault="00AE548C" w:rsidP="006B33B5">
      <w:pPr>
        <w:spacing w:line="360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При заключении договора на несколько объектов используется кнопка </w:t>
      </w:r>
      <w:r w:rsidRPr="008F2604">
        <w:rPr>
          <w:rFonts w:ascii="Times New Roman" w:eastAsia="Calibri" w:hAnsi="Times New Roman" w:cs="Times New Roman"/>
          <w:b/>
          <w:u w:val="single"/>
        </w:rPr>
        <w:t xml:space="preserve">+ Добавить объект, </w:t>
      </w:r>
      <w:r w:rsidRPr="008F2604">
        <w:rPr>
          <w:rFonts w:ascii="Times New Roman" w:eastAsia="Calibri" w:hAnsi="Times New Roman" w:cs="Times New Roman"/>
        </w:rPr>
        <w:t xml:space="preserve">которая позволяет дополнительно внести адреса объекта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, </w:t>
      </w:r>
      <w:proofErr w:type="gramStart"/>
      <w:r w:rsidRPr="008F2604">
        <w:rPr>
          <w:rFonts w:ascii="Times New Roman" w:eastAsia="Calibri" w:hAnsi="Times New Roman" w:cs="Times New Roman"/>
        </w:rPr>
        <w:t>характеристики  объектов</w:t>
      </w:r>
      <w:proofErr w:type="gramEnd"/>
      <w:r w:rsidRPr="008F2604">
        <w:rPr>
          <w:rFonts w:ascii="Times New Roman" w:eastAsia="Calibri" w:hAnsi="Times New Roman" w:cs="Times New Roman"/>
        </w:rPr>
        <w:t xml:space="preserve"> и даты заключения.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lastRenderedPageBreak/>
        <w:t xml:space="preserve">              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Способ получения дополнительного соглашения (поле – с выпадающим списком)</w:t>
      </w:r>
    </w:p>
    <w:p w:rsidR="000213F3" w:rsidRPr="008F2604" w:rsidRDefault="00AE548C" w:rsidP="006075E2">
      <w:pPr>
        <w:numPr>
          <w:ilvl w:val="0"/>
          <w:numId w:val="19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Нарочно</w:t>
      </w:r>
    </w:p>
    <w:p w:rsidR="000213F3" w:rsidRPr="008F2604" w:rsidRDefault="00AE548C" w:rsidP="006075E2">
      <w:pPr>
        <w:numPr>
          <w:ilvl w:val="0"/>
          <w:numId w:val="19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Почтой</w:t>
      </w:r>
    </w:p>
    <w:p w:rsidR="000213F3" w:rsidRPr="008F2604" w:rsidRDefault="00AE548C" w:rsidP="006075E2">
      <w:pPr>
        <w:numPr>
          <w:ilvl w:val="0"/>
          <w:numId w:val="19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Через СБИС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Почтовый адрес (свободное поле – появляется только в случае выбора способа получения договора «почтой»)</w:t>
      </w:r>
    </w:p>
    <w:p w:rsidR="000213F3" w:rsidRPr="008F2604" w:rsidRDefault="000213F3">
      <w:pPr>
        <w:ind w:left="1440"/>
        <w:contextualSpacing/>
        <w:rPr>
          <w:rFonts w:ascii="Times New Roman" w:eastAsia="Calibri" w:hAnsi="Times New Roman" w:cs="Times New Roman"/>
        </w:rPr>
      </w:pP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Контактные данные: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Номер телефона (поле текстовое интегрированное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заполнению.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Электронный адрес (поле текстовое интегрированное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</w:t>
      </w:r>
    </w:p>
    <w:p w:rsidR="000213F3" w:rsidRPr="008F2604" w:rsidRDefault="000213F3">
      <w:pPr>
        <w:ind w:left="1440"/>
        <w:contextualSpacing/>
        <w:rPr>
          <w:rFonts w:ascii="Times New Roman" w:eastAsia="Calibri" w:hAnsi="Times New Roman" w:cs="Times New Roman"/>
        </w:rPr>
      </w:pPr>
    </w:p>
    <w:p w:rsidR="00AA5F6C" w:rsidRPr="008F2604" w:rsidRDefault="00AE548C" w:rsidP="00AA5F6C">
      <w:pPr>
        <w:numPr>
          <w:ilvl w:val="0"/>
          <w:numId w:val="36"/>
        </w:numPr>
        <w:spacing w:after="200" w:line="276" w:lineRule="auto"/>
        <w:contextualSpacing/>
        <w:jc w:val="both"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Нажатие кнопки «Перечень необходимых документов» открывает (загружает) список документов и сведе</w:t>
      </w:r>
      <w:r w:rsidR="000005F3" w:rsidRPr="008F2604">
        <w:rPr>
          <w:rFonts w:ascii="Times New Roman" w:eastAsia="Calibri" w:hAnsi="Times New Roman" w:cs="Times New Roman"/>
        </w:rPr>
        <w:t xml:space="preserve">ний, необходимых для заключения </w:t>
      </w:r>
      <w:r w:rsidRPr="008F2604">
        <w:rPr>
          <w:rFonts w:ascii="Times New Roman" w:eastAsia="Calibri" w:hAnsi="Times New Roman" w:cs="Times New Roman"/>
        </w:rPr>
        <w:t>договор</w:t>
      </w:r>
      <w:r w:rsidR="000005F3" w:rsidRPr="008F2604">
        <w:rPr>
          <w:rFonts w:ascii="Times New Roman" w:eastAsia="Calibri" w:hAnsi="Times New Roman" w:cs="Times New Roman"/>
        </w:rPr>
        <w:t>а</w:t>
      </w:r>
      <w:r w:rsidRPr="008F2604">
        <w:rPr>
          <w:rFonts w:ascii="Times New Roman" w:eastAsia="Calibri" w:hAnsi="Times New Roman" w:cs="Times New Roman"/>
        </w:rPr>
        <w:t xml:space="preserve">, соответствующих требованиям </w:t>
      </w:r>
      <w:r w:rsidR="00AA5F6C" w:rsidRPr="008F2604">
        <w:rPr>
          <w:rFonts w:ascii="Times New Roman" w:eastAsia="Calibri" w:hAnsi="Times New Roman" w:cs="Times New Roman"/>
        </w:rPr>
        <w:t>п. 16, п. 17, п. 81 «Правил холодного водоснабжения и водоотведения», утвержденных постановлением Правительства РФ от 29.07.2013г. № 644. Список документов загружается в соответствии с типом договора (взаимосвязь типа договора и списка документов указана в приложении № 1).</w:t>
      </w:r>
    </w:p>
    <w:p w:rsidR="006B33B5" w:rsidRPr="008F2604" w:rsidRDefault="006B33B5" w:rsidP="006B33B5">
      <w:pPr>
        <w:spacing w:after="200" w:line="276" w:lineRule="auto"/>
        <w:ind w:left="720"/>
        <w:contextualSpacing/>
        <w:jc w:val="both"/>
        <w:rPr>
          <w:rFonts w:ascii="Times New Roman" w:hAnsi="Times New Roman" w:cs="Times New Roman"/>
        </w:rPr>
      </w:pPr>
    </w:p>
    <w:p w:rsidR="000213F3" w:rsidRPr="008F2604" w:rsidRDefault="00AA5F6C" w:rsidP="006075E2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Прикрепление файлов документов.</w:t>
      </w:r>
    </w:p>
    <w:p w:rsidR="006B33B5" w:rsidRPr="008F2604" w:rsidRDefault="006B33B5" w:rsidP="006B33B5">
      <w:pPr>
        <w:spacing w:line="360" w:lineRule="auto"/>
        <w:jc w:val="both"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Приложить документы. Загрузка документов происходит по кнопке 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36CB6A5E" wp14:editId="34BC767C">
            <wp:extent cx="152400" cy="182880"/>
            <wp:effectExtent l="0" t="0" r="0" b="762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82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D1A40D3" wp14:editId="3335A6F6">
            <wp:extent cx="8890" cy="889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" cy="88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>». Добавить необходимое количество новых полей для загрузки документов, нажав на иконку с символом «+</w:t>
      </w:r>
      <w:r w:rsidRPr="008F2604">
        <w:rPr>
          <w:rFonts w:ascii="Times New Roman" w:eastAsia="Wingdings" w:hAnsi="Times New Roman" w:cs="Times New Roman"/>
          <w:color w:val="000000"/>
          <w:sz w:val="28"/>
        </w:rPr>
        <w:t></w:t>
      </w:r>
      <w:r w:rsidRPr="008F2604">
        <w:rPr>
          <w:rFonts w:ascii="Times New Roman" w:eastAsia="Calibri" w:hAnsi="Times New Roman" w:cs="Times New Roman"/>
        </w:rPr>
        <w:t>» и загрузить документы. Есть возможность удалить ошибочно прикрепленный документ «</w:t>
      </w:r>
      <w:r w:rsidRPr="008F2604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C52E9B6" wp14:editId="03DCA364">
            <wp:extent cx="208280" cy="244475"/>
            <wp:effectExtent l="0" t="0" r="1270" b="317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43" t="19823" r="66202" b="266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" cy="244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>»</w:t>
      </w:r>
    </w:p>
    <w:p w:rsidR="006B33B5" w:rsidRPr="008F2604" w:rsidRDefault="006B33B5" w:rsidP="006B33B5">
      <w:pPr>
        <w:spacing w:line="360" w:lineRule="auto"/>
        <w:jc w:val="both"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Ячейка «Документ» - поле с выпадающим списком: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Документ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 объектом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Документ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 земельным участком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Учредительные документы (выписка ЕГРЮЛ, ЕГРНИП, карточка предприятия)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Доверенность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Документ о подключении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Документы на прибор учета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Схема размещения мест для отбора проб воды и (или) сточных вод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с теплоснабжающей организацией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Баланс водопотребления и водоотведения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  <w:color w:val="000000"/>
        </w:rPr>
        <w:t>Договор на оказание услуг по приему и очистке жидких бытовых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  <w:color w:val="000000"/>
        </w:rPr>
        <w:t>Договор на промывку</w:t>
      </w:r>
    </w:p>
    <w:p w:rsidR="006B33B5" w:rsidRPr="008F2604" w:rsidRDefault="006B33B5" w:rsidP="006B33B5">
      <w:pPr>
        <w:numPr>
          <w:ilvl w:val="0"/>
          <w:numId w:val="37"/>
        </w:numPr>
        <w:spacing w:after="200" w:line="360" w:lineRule="auto"/>
        <w:contextualSpacing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  <w:color w:val="000000"/>
        </w:rPr>
        <w:t>Иное</w:t>
      </w:r>
    </w:p>
    <w:p w:rsidR="000213F3" w:rsidRPr="008F2604" w:rsidRDefault="006B33B5" w:rsidP="0078572A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После заполнения всех полей в</w:t>
      </w:r>
      <w:r w:rsidR="00E422BA" w:rsidRPr="008F2604">
        <w:rPr>
          <w:rFonts w:ascii="Times New Roman" w:eastAsia="Calibri" w:hAnsi="Times New Roman" w:cs="Times New Roman"/>
        </w:rPr>
        <w:t>о</w:t>
      </w:r>
      <w:r w:rsidRPr="008F2604">
        <w:rPr>
          <w:rFonts w:ascii="Times New Roman" w:eastAsia="Calibri" w:hAnsi="Times New Roman" w:cs="Times New Roman"/>
        </w:rPr>
        <w:t xml:space="preserve"> 2 блоке </w:t>
      </w:r>
      <w:proofErr w:type="gramStart"/>
      <w:r w:rsidRPr="008F2604">
        <w:rPr>
          <w:rFonts w:ascii="Times New Roman" w:eastAsia="Calibri" w:hAnsi="Times New Roman" w:cs="Times New Roman"/>
        </w:rPr>
        <w:t>-  «</w:t>
      </w:r>
      <w:proofErr w:type="gramEnd"/>
      <w:r w:rsidRPr="008F2604">
        <w:rPr>
          <w:rFonts w:ascii="Times New Roman" w:eastAsia="Calibri" w:hAnsi="Times New Roman" w:cs="Times New Roman"/>
        </w:rPr>
        <w:t xml:space="preserve">Форма для заполнения заявления о заключении договора», после нажатия кнопки «Сформировать заявку» открывается в режиме просмотра заполненный Бланк заявления на заключение договора  (Приложение № 1). В случае обнаружения </w:t>
      </w:r>
      <w:r w:rsidRPr="008F2604">
        <w:rPr>
          <w:rFonts w:ascii="Times New Roman" w:eastAsia="Calibri" w:hAnsi="Times New Roman" w:cs="Times New Roman"/>
        </w:rPr>
        <w:lastRenderedPageBreak/>
        <w:t xml:space="preserve">неточности в бланке, абонент имеет возможность внести изменения на форме и повторно сформировать заявление. Бланк заявления формируется в </w:t>
      </w:r>
      <w:r w:rsidRPr="008F2604">
        <w:rPr>
          <w:rFonts w:ascii="Times New Roman" w:eastAsia="Calibri" w:hAnsi="Times New Roman" w:cs="Times New Roman"/>
          <w:lang w:val="en-US"/>
        </w:rPr>
        <w:t>pdf</w:t>
      </w:r>
      <w:r w:rsidRPr="008F2604">
        <w:rPr>
          <w:rFonts w:ascii="Times New Roman" w:eastAsia="Calibri" w:hAnsi="Times New Roman" w:cs="Times New Roman"/>
        </w:rPr>
        <w:t>-формате.</w:t>
      </w:r>
    </w:p>
    <w:p w:rsidR="000213F3" w:rsidRPr="008F2604" w:rsidRDefault="00AE548C" w:rsidP="0078572A">
      <w:pPr>
        <w:spacing w:line="360" w:lineRule="auto"/>
        <w:ind w:firstLine="708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После нажатие кнопки «Отправить заявку» выводится </w:t>
      </w:r>
      <w:proofErr w:type="gramStart"/>
      <w:r w:rsidRPr="008F2604">
        <w:rPr>
          <w:rFonts w:ascii="Times New Roman" w:eastAsia="Calibri" w:hAnsi="Times New Roman" w:cs="Times New Roman"/>
        </w:rPr>
        <w:t>сообщение  о</w:t>
      </w:r>
      <w:proofErr w:type="gramEnd"/>
      <w:r w:rsidRPr="008F2604">
        <w:rPr>
          <w:rFonts w:ascii="Times New Roman" w:eastAsia="Calibri" w:hAnsi="Times New Roman" w:cs="Times New Roman"/>
        </w:rPr>
        <w:t xml:space="preserve"> подтверждении отправки</w:t>
      </w:r>
      <w:r w:rsidR="005853E5" w:rsidRPr="008F2604">
        <w:rPr>
          <w:rFonts w:ascii="Times New Roman" w:eastAsia="Calibri" w:hAnsi="Times New Roman" w:cs="Times New Roman"/>
        </w:rPr>
        <w:t>.</w:t>
      </w:r>
      <w:r w:rsidRPr="008F2604">
        <w:rPr>
          <w:rFonts w:ascii="Times New Roman" w:eastAsia="Calibri" w:hAnsi="Times New Roman" w:cs="Times New Roman"/>
        </w:rPr>
        <w:t xml:space="preserve"> </w:t>
      </w:r>
    </w:p>
    <w:p w:rsidR="000213F3" w:rsidRPr="008F2604" w:rsidRDefault="0078572A" w:rsidP="0078572A">
      <w:pPr>
        <w:spacing w:line="360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22400" behindDoc="1" locked="0" layoutInCell="1" allowOverlap="1" wp14:anchorId="7B88AD72" wp14:editId="4572FAD4">
            <wp:simplePos x="0" y="0"/>
            <wp:positionH relativeFrom="column">
              <wp:posOffset>15875</wp:posOffset>
            </wp:positionH>
            <wp:positionV relativeFrom="paragraph">
              <wp:posOffset>65405</wp:posOffset>
            </wp:positionV>
            <wp:extent cx="1798320" cy="291465"/>
            <wp:effectExtent l="0" t="0" r="0" b="0"/>
            <wp:wrapTight wrapText="bothSides">
              <wp:wrapPolygon edited="1">
                <wp:start x="0" y="0"/>
                <wp:lineTo x="0" y="19765"/>
                <wp:lineTo x="21280" y="19765"/>
                <wp:lineTo x="21280" y="2824"/>
                <wp:lineTo x="21051" y="0"/>
                <wp:lineTo x="0" y="0"/>
              </wp:wrapPolygon>
            </wp:wrapTight>
            <wp:docPr id="2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29"/>
                    <a:stretch/>
                  </pic:blipFill>
                  <pic:spPr bwMode="auto">
                    <a:xfrm>
                      <a:off x="0" y="0"/>
                      <a:ext cx="1798320" cy="291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13F3" w:rsidRPr="008F2604" w:rsidRDefault="000213F3" w:rsidP="0078572A">
      <w:pPr>
        <w:spacing w:line="360" w:lineRule="auto"/>
        <w:jc w:val="both"/>
        <w:rPr>
          <w:rFonts w:ascii="Times New Roman" w:eastAsia="Calibri" w:hAnsi="Times New Roman" w:cs="Times New Roman"/>
        </w:rPr>
      </w:pPr>
    </w:p>
    <w:p w:rsidR="000213F3" w:rsidRPr="008F2604" w:rsidRDefault="00DB3F22" w:rsidP="0078572A">
      <w:pPr>
        <w:spacing w:after="200" w:line="360" w:lineRule="auto"/>
        <w:ind w:firstLine="708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</w:rPr>
        <w:t>Далее</w:t>
      </w:r>
      <w:r w:rsidR="005D5741" w:rsidRPr="008F2604">
        <w:rPr>
          <w:rFonts w:ascii="Times New Roman" w:eastAsia="Calibri" w:hAnsi="Times New Roman" w:cs="Times New Roman"/>
        </w:rPr>
        <w:t xml:space="preserve"> по регламенту из раздела 7 «После отправки заявления».</w:t>
      </w: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  <w:sectPr w:rsidR="000213F3" w:rsidRPr="008F260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vertAnchor="page" w:horzAnchor="margin" w:tblpXSpec="center" w:tblpY="999"/>
        <w:tblW w:w="10137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0213F3" w:rsidRPr="008F2604" w:rsidTr="005853E5">
        <w:trPr>
          <w:trHeight w:val="1014"/>
        </w:trPr>
        <w:tc>
          <w:tcPr>
            <w:tcW w:w="4788" w:type="dxa"/>
          </w:tcPr>
          <w:p w:rsidR="000213F3" w:rsidRPr="008F2604" w:rsidRDefault="00AE548C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27520" behindDoc="0" locked="0" layoutInCell="1" allowOverlap="1" wp14:anchorId="3ECFC1D8" wp14:editId="434C44F9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31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AE548C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="00A1580A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________</w:t>
            </w:r>
            <w:proofErr w:type="gramStart"/>
            <w:r w:rsidR="00A1580A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 xml:space="preserve">  </w:t>
            </w:r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(</w:t>
            </w:r>
            <w:proofErr w:type="gramEnd"/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район -</w:t>
            </w:r>
            <w:r w:rsidRPr="008F2604">
              <w:rPr>
                <w:rFonts w:ascii="Times New Roman" w:eastAsia="Calibri" w:hAnsi="Times New Roman" w:cs="Times New Roman"/>
                <w:b/>
                <w:highlight w:val="yellow"/>
                <w:u w:val="single"/>
              </w:rPr>
              <w:t xml:space="preserve"> 7)</w:t>
            </w:r>
          </w:p>
          <w:p w:rsidR="000213F3" w:rsidRPr="008F2604" w:rsidRDefault="000213F3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0213F3" w:rsidRPr="008F2604" w:rsidRDefault="00AE548C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0213F3" w:rsidRPr="008F2604" w:rsidRDefault="00AE548C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0213F3" w:rsidRPr="008F2604" w:rsidRDefault="00AE548C" w:rsidP="005853E5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0213F3" w:rsidRPr="008F2604" w:rsidRDefault="00AE548C" w:rsidP="00A1580A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A1580A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</w:t>
            </w:r>
            <w:proofErr w:type="gramEnd"/>
            <w:r w:rsidR="00A1580A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____________________________</w:t>
            </w:r>
          </w:p>
          <w:p w:rsidR="000213F3" w:rsidRPr="008F2604" w:rsidRDefault="000213F3" w:rsidP="005853E5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0213F3" w:rsidRPr="008F2604" w:rsidRDefault="00AE548C" w:rsidP="005853E5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="00A1580A" w:rsidRPr="008F2604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_______________</w:t>
            </w:r>
          </w:p>
          <w:p w:rsidR="000213F3" w:rsidRPr="008F2604" w:rsidRDefault="00AE548C" w:rsidP="00A1580A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e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-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mail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:    </w:t>
            </w:r>
            <w:r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eastAsia="ru-RU"/>
              </w:rPr>
              <w:t xml:space="preserve"> </w:t>
            </w:r>
            <w:r w:rsidR="00A1580A" w:rsidRPr="008F260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____________________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                   </w:t>
            </w:r>
          </w:p>
        </w:tc>
      </w:tr>
    </w:tbl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45262B0E" wp14:editId="644E9093">
                <wp:simplePos x="0" y="0"/>
                <wp:positionH relativeFrom="column">
                  <wp:posOffset>5144135</wp:posOffset>
                </wp:positionH>
                <wp:positionV relativeFrom="paragraph">
                  <wp:posOffset>-480060</wp:posOffset>
                </wp:positionV>
                <wp:extent cx="1242060" cy="236220"/>
                <wp:effectExtent l="0" t="0" r="0" b="0"/>
                <wp:wrapNone/>
                <wp:docPr id="3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06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115" w:rsidRDefault="00372115">
                            <w:r>
                              <w:t>Приложение №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262B0E" id="_x0000_s1031" type="#_x0000_t202" style="position:absolute;left:0;text-align:left;margin-left:405.05pt;margin-top:-37.8pt;width:97.8pt;height:18.6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" stroked="f">
                <v:textbox>
                  <w:txbxContent>
                    <w:p w:rsidR="00372115" w:rsidRDefault="00372115">
                      <w:r>
                        <w:t>Приложение № 1</w:t>
                      </w:r>
                    </w:p>
                  </w:txbxContent>
                </v:textbox>
              </v:shape>
            </w:pict>
          </mc:Fallback>
        </mc:AlternateConten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заключении договора</w: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     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Прошу Вас заключить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договор холодного водоснабжения и водоотведения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на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объект(ы), расположенный по адресу: </w:t>
      </w:r>
      <w:r w:rsidR="00A1580A"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___________________</w:t>
      </w:r>
      <w:proofErr w:type="gramStart"/>
      <w:r w:rsidR="00A1580A"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_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,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Отдельно</w:t>
      </w:r>
      <w:proofErr w:type="gramEnd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 стоящее здание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, с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01.10.2023г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Способ получения договора: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______________________</w:t>
      </w: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Почтовый адрес: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 _____________________</w:t>
      </w:r>
      <w:proofErr w:type="gramStart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_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(</w:t>
      </w:r>
      <w:proofErr w:type="gramEnd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выводится только при условии заполнения)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Приложенные документы: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1. Наименования приложенных документов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2.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Наименования приложенных документов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08"/>
      </w:tblGrid>
      <w:tr w:rsidR="000213F3" w:rsidRPr="008F2604">
        <w:tc>
          <w:tcPr>
            <w:tcW w:w="5508" w:type="dxa"/>
          </w:tcPr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Исполнитель_____________________________________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Начальник Договорного отдела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Кифарюк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Н.Г. ________</w:t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№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вх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.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внутр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регистрация _____________________________</w:t>
            </w: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ab/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</w:t>
            </w:r>
          </w:p>
        </w:tc>
      </w:tr>
    </w:tbl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highlight w:val="cyan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highlight w:val="cyan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lang w:eastAsia="ru-RU"/>
        </w:rPr>
        <w:sectPr w:rsidR="000213F3" w:rsidRPr="008F260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213F3" w:rsidRPr="008F2604" w:rsidRDefault="00B275E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  <w:sectPr w:rsidR="000213F3" w:rsidRPr="008F2604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644A5033" wp14:editId="11F39483">
                <wp:simplePos x="0" y="0"/>
                <wp:positionH relativeFrom="column">
                  <wp:posOffset>2616200</wp:posOffset>
                </wp:positionH>
                <wp:positionV relativeFrom="paragraph">
                  <wp:posOffset>768985</wp:posOffset>
                </wp:positionV>
                <wp:extent cx="429904" cy="135558"/>
                <wp:effectExtent l="0" t="0" r="27305" b="17145"/>
                <wp:wrapNone/>
                <wp:docPr id="452" name="Прямоугольник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EDFD7" id="Прямоугольник 452" o:spid="_x0000_s1026" style="position:absolute;margin-left:206pt;margin-top:60.55pt;width:33.85pt;height:10.6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FDB9F76" wp14:editId="5781706C">
                <wp:simplePos x="0" y="0"/>
                <wp:positionH relativeFrom="column">
                  <wp:posOffset>5987283</wp:posOffset>
                </wp:positionH>
                <wp:positionV relativeFrom="paragraph">
                  <wp:posOffset>4035986</wp:posOffset>
                </wp:positionV>
                <wp:extent cx="754083" cy="95002"/>
                <wp:effectExtent l="0" t="0" r="27305" b="19685"/>
                <wp:wrapNone/>
                <wp:docPr id="419" name="Прямоугольник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EA1112" id="Прямоугольник 419" o:spid="_x0000_s1026" style="position:absolute;margin-left:471.45pt;margin-top:317.8pt;width:59.4pt;height:7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FDB9F76" wp14:editId="5781706C">
                <wp:simplePos x="0" y="0"/>
                <wp:positionH relativeFrom="column">
                  <wp:posOffset>4534295</wp:posOffset>
                </wp:positionH>
                <wp:positionV relativeFrom="paragraph">
                  <wp:posOffset>4037701</wp:posOffset>
                </wp:positionV>
                <wp:extent cx="754083" cy="95002"/>
                <wp:effectExtent l="0" t="0" r="27305" b="19685"/>
                <wp:wrapNone/>
                <wp:docPr id="418" name="Прямоугольник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C67276" id="Прямоугольник 418" o:spid="_x0000_s1026" style="position:absolute;margin-left:357.05pt;margin-top:317.95pt;width:59.4pt;height:7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FDB9F76" wp14:editId="5781706C">
                <wp:simplePos x="0" y="0"/>
                <wp:positionH relativeFrom="column">
                  <wp:posOffset>5235385</wp:posOffset>
                </wp:positionH>
                <wp:positionV relativeFrom="paragraph">
                  <wp:posOffset>2809034</wp:posOffset>
                </wp:positionV>
                <wp:extent cx="3562598" cy="124691"/>
                <wp:effectExtent l="0" t="0" r="19050" b="27940"/>
                <wp:wrapNone/>
                <wp:docPr id="417" name="Прямоугольник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598" cy="12469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9071D" id="Прямоугольник 417" o:spid="_x0000_s1026" style="position:absolute;margin-left:412.25pt;margin-top:221.2pt;width:280.5pt;height:9.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FDB9F76" wp14:editId="5781706C">
                <wp:simplePos x="0" y="0"/>
                <wp:positionH relativeFrom="column">
                  <wp:posOffset>3732530</wp:posOffset>
                </wp:positionH>
                <wp:positionV relativeFrom="paragraph">
                  <wp:posOffset>1864360</wp:posOffset>
                </wp:positionV>
                <wp:extent cx="754083" cy="380010"/>
                <wp:effectExtent l="0" t="0" r="27305" b="20320"/>
                <wp:wrapNone/>
                <wp:docPr id="415" name="Прямоугольник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3800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69414E" id="Прямоугольник 415" o:spid="_x0000_s1026" style="position:absolute;margin-left:293.9pt;margin-top:146.8pt;width:59.4pt;height:29.9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FDB9F76" wp14:editId="5781706C">
                <wp:simplePos x="0" y="0"/>
                <wp:positionH relativeFrom="column">
                  <wp:posOffset>3733157</wp:posOffset>
                </wp:positionH>
                <wp:positionV relativeFrom="paragraph">
                  <wp:posOffset>1864946</wp:posOffset>
                </wp:positionV>
                <wp:extent cx="754083" cy="95002"/>
                <wp:effectExtent l="0" t="0" r="27305" b="19685"/>
                <wp:wrapNone/>
                <wp:docPr id="416" name="Прямоугольник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8C2C26" id="Прямоугольник 416" o:spid="_x0000_s1026" style="position:absolute;margin-left:293.95pt;margin-top:146.85pt;width:59.4pt;height:7.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FDB9F76" wp14:editId="5781706C">
                <wp:simplePos x="0" y="0"/>
                <wp:positionH relativeFrom="column">
                  <wp:posOffset>2705652</wp:posOffset>
                </wp:positionH>
                <wp:positionV relativeFrom="paragraph">
                  <wp:posOffset>1632824</wp:posOffset>
                </wp:positionV>
                <wp:extent cx="754083" cy="95002"/>
                <wp:effectExtent l="0" t="0" r="27305" b="19685"/>
                <wp:wrapNone/>
                <wp:docPr id="414" name="Прямоугольник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F54F6D" id="Прямоугольник 414" o:spid="_x0000_s1026" style="position:absolute;margin-left:213.05pt;margin-top:128.55pt;width:59.4pt;height:7.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FDB9F76" wp14:editId="5781706C">
                <wp:simplePos x="0" y="0"/>
                <wp:positionH relativeFrom="column">
                  <wp:posOffset>2978785</wp:posOffset>
                </wp:positionH>
                <wp:positionV relativeFrom="paragraph">
                  <wp:posOffset>1389726</wp:posOffset>
                </wp:positionV>
                <wp:extent cx="3158836" cy="95002"/>
                <wp:effectExtent l="0" t="0" r="22860" b="19685"/>
                <wp:wrapNone/>
                <wp:docPr id="413" name="Прямоугольник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8836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3C3ED2" id="Прямоугольник 413" o:spid="_x0000_s1026" style="position:absolute;margin-left:234.55pt;margin-top:109.45pt;width:248.75pt;height:7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FDB9F76" wp14:editId="5781706C">
                <wp:simplePos x="0" y="0"/>
                <wp:positionH relativeFrom="column">
                  <wp:posOffset>4214107</wp:posOffset>
                </wp:positionH>
                <wp:positionV relativeFrom="paragraph">
                  <wp:posOffset>1193990</wp:posOffset>
                </wp:positionV>
                <wp:extent cx="961902" cy="95002"/>
                <wp:effectExtent l="0" t="0" r="10160" b="19685"/>
                <wp:wrapNone/>
                <wp:docPr id="412" name="Прямоугольник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02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52C9EC" id="Прямоугольник 412" o:spid="_x0000_s1026" style="position:absolute;margin-left:331.8pt;margin-top:94pt;width:75.75pt;height:7.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FDB9F76" wp14:editId="5781706C">
                <wp:simplePos x="0" y="0"/>
                <wp:positionH relativeFrom="column">
                  <wp:posOffset>3172996</wp:posOffset>
                </wp:positionH>
                <wp:positionV relativeFrom="paragraph">
                  <wp:posOffset>1191821</wp:posOffset>
                </wp:positionV>
                <wp:extent cx="754083" cy="95002"/>
                <wp:effectExtent l="0" t="0" r="27305" b="19685"/>
                <wp:wrapNone/>
                <wp:docPr id="411" name="Прямоугольник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A85E4" id="Прямоугольник 411" o:spid="_x0000_s1026" style="position:absolute;margin-left:249.85pt;margin-top:93.85pt;width:59.4pt;height:7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FDB9F76" wp14:editId="5781706C">
                <wp:simplePos x="0" y="0"/>
                <wp:positionH relativeFrom="column">
                  <wp:posOffset>2159470</wp:posOffset>
                </wp:positionH>
                <wp:positionV relativeFrom="paragraph">
                  <wp:posOffset>1193973</wp:posOffset>
                </wp:positionV>
                <wp:extent cx="754083" cy="95002"/>
                <wp:effectExtent l="0" t="0" r="27305" b="19685"/>
                <wp:wrapNone/>
                <wp:docPr id="410" name="Прямоугольник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D68AF" id="Прямоугольник 410" o:spid="_x0000_s1026" style="position:absolute;margin-left:170.05pt;margin-top:94pt;width:59.4pt;height:7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FDB9F76" wp14:editId="5781706C">
                <wp:simplePos x="0" y="0"/>
                <wp:positionH relativeFrom="column">
                  <wp:posOffset>2705941</wp:posOffset>
                </wp:positionH>
                <wp:positionV relativeFrom="paragraph">
                  <wp:posOffset>986171</wp:posOffset>
                </wp:positionV>
                <wp:extent cx="2927268" cy="95002"/>
                <wp:effectExtent l="0" t="0" r="26035" b="19685"/>
                <wp:wrapNone/>
                <wp:docPr id="409" name="Прямоугольник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268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4644F8" id="Прямоугольник 409" o:spid="_x0000_s1026" style="position:absolute;margin-left:213.05pt;margin-top:77.65pt;width:230.5pt;height:7.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="00A1580A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FDB9F76" wp14:editId="5781706C">
                <wp:simplePos x="0" y="0"/>
                <wp:positionH relativeFrom="column">
                  <wp:posOffset>2070611</wp:posOffset>
                </wp:positionH>
                <wp:positionV relativeFrom="paragraph">
                  <wp:posOffset>232088</wp:posOffset>
                </wp:positionV>
                <wp:extent cx="2600696" cy="95002"/>
                <wp:effectExtent l="0" t="0" r="28575" b="19685"/>
                <wp:wrapNone/>
                <wp:docPr id="408" name="Прямоугольник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696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446F99" id="Прямоугольник 408" o:spid="_x0000_s1026" style="position:absolute;margin-left:163.05pt;margin-top:18.25pt;width:204.8pt;height:7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eastAsia="Times New Roman" w:hAnsi="Times New Roman" w:cs="Times New Roman"/>
          <w:i/>
          <w:noProof/>
          <w:color w:val="80808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50D4519" wp14:editId="5920A6EC">
                <wp:simplePos x="0" y="0"/>
                <wp:positionH relativeFrom="column">
                  <wp:posOffset>6535843</wp:posOffset>
                </wp:positionH>
                <wp:positionV relativeFrom="paragraph">
                  <wp:posOffset>3381797</wp:posOffset>
                </wp:positionV>
                <wp:extent cx="2692400" cy="440267"/>
                <wp:effectExtent l="0" t="0" r="0" b="0"/>
                <wp:wrapNone/>
                <wp:docPr id="3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0" cy="440267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115" w:rsidRDefault="00372115">
                            <w:pPr>
                              <w:ind w:left="60"/>
                              <w:jc w:val="center"/>
                              <w:rPr>
                                <w:rFonts w:ascii="Times New Roman" w:eastAsia="Times New Roman" w:hAnsi="Times New Roman" w:cs="Times New Roman"/>
                                <w:i/>
                                <w:color w:val="808080"/>
                                <w:sz w:val="12"/>
                                <w:szCs w:val="12"/>
                                <w:lang w:eastAsia="ru-RU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i/>
                                <w:color w:val="FF0000"/>
                                <w:sz w:val="12"/>
                                <w:szCs w:val="12"/>
                                <w:lang w:eastAsia="ru-RU"/>
                              </w:rPr>
                              <w:t xml:space="preserve">Важно! </w:t>
                            </w:r>
                            <w:proofErr w:type="gramStart"/>
                            <w:r>
                              <w:rPr>
                                <w:rFonts w:ascii="Times New Roman" w:eastAsia="Times New Roman" w:hAnsi="Times New Roman" w:cs="Times New Roman"/>
                                <w:i/>
                                <w:color w:val="808080"/>
                                <w:sz w:val="12"/>
                                <w:szCs w:val="12"/>
                                <w:lang w:eastAsia="ru-RU"/>
                              </w:rPr>
                              <w:t>Основанием  для</w:t>
                            </w:r>
                            <w:proofErr w:type="gramEnd"/>
                            <w:r>
                              <w:rPr>
                                <w:rFonts w:ascii="Times New Roman" w:eastAsia="Times New Roman" w:hAnsi="Times New Roman" w:cs="Times New Roman"/>
                                <w:i/>
                                <w:color w:val="808080"/>
                                <w:sz w:val="12"/>
                                <w:szCs w:val="12"/>
                                <w:lang w:eastAsia="ru-RU"/>
                              </w:rPr>
                              <w:t xml:space="preserve"> расторжения договора холодного водоснабжения и водоотведения является заявление абонента и отсутствие задолженности. Наличие дополнительного соглашения не является обязательным</w:t>
                            </w:r>
                          </w:p>
                          <w:p w:rsidR="00372115" w:rsidRDefault="0037211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D4519" id="_x0000_s1032" type="#_x0000_t202" style="position:absolute;margin-left:514.65pt;margin-top:266.3pt;width:212pt;height:34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" fillcolor="#f2f2f2" stroked="f">
                <v:textbox>
                  <w:txbxContent>
                    <w:p w:rsidR="00372115" w:rsidRDefault="00372115">
                      <w:pPr>
                        <w:ind w:left="60"/>
                        <w:jc w:val="center"/>
                        <w:rPr>
                          <w:rFonts w:ascii="Times New Roman" w:eastAsia="Times New Roman" w:hAnsi="Times New Roman" w:cs="Times New Roman"/>
                          <w:i/>
                          <w:color w:val="808080"/>
                          <w:sz w:val="12"/>
                          <w:szCs w:val="12"/>
                          <w:lang w:eastAsia="ru-RU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i/>
                          <w:color w:val="FF0000"/>
                          <w:sz w:val="12"/>
                          <w:szCs w:val="12"/>
                          <w:lang w:eastAsia="ru-RU"/>
                        </w:rPr>
                        <w:t xml:space="preserve">Важно! </w:t>
                      </w:r>
                      <w:proofErr w:type="gramStart"/>
                      <w:r>
                        <w:rPr>
                          <w:rFonts w:ascii="Times New Roman" w:eastAsia="Times New Roman" w:hAnsi="Times New Roman" w:cs="Times New Roman"/>
                          <w:i/>
                          <w:color w:val="808080"/>
                          <w:sz w:val="12"/>
                          <w:szCs w:val="12"/>
                          <w:lang w:eastAsia="ru-RU"/>
                        </w:rPr>
                        <w:t>Основанием  для</w:t>
                      </w:r>
                      <w:proofErr w:type="gramEnd"/>
                      <w:r>
                        <w:rPr>
                          <w:rFonts w:ascii="Times New Roman" w:eastAsia="Times New Roman" w:hAnsi="Times New Roman" w:cs="Times New Roman"/>
                          <w:i/>
                          <w:color w:val="808080"/>
                          <w:sz w:val="12"/>
                          <w:szCs w:val="12"/>
                          <w:lang w:eastAsia="ru-RU"/>
                        </w:rPr>
                        <w:t xml:space="preserve"> расторжения договора холодного водоснабжения и водоотведения является заявление абонента и отсутствие задолженности. Наличие дополнительного соглашения не является обязательным</w:t>
                      </w:r>
                    </w:p>
                    <w:p w:rsidR="00372115" w:rsidRDefault="00372115"/>
                  </w:txbxContent>
                </v:textbox>
              </v:shape>
            </w:pict>
          </mc:Fallback>
        </mc:AlternateContent>
      </w:r>
      <w:r w:rsidR="00AE548C"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54B09994" wp14:editId="1600A78C">
            <wp:extent cx="9356357" cy="5334000"/>
            <wp:effectExtent l="0" t="0" r="0" b="0"/>
            <wp:docPr id="3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/>
                    </pic:cNvPicPr>
                  </pic:nvPicPr>
                  <pic:blipFill>
                    <a:blip r:embed="rId30"/>
                    <a:srcRect l="21510" t="23552" r="17521" b="14655"/>
                    <a:stretch/>
                  </pic:blipFill>
                  <pic:spPr bwMode="auto">
                    <a:xfrm>
                      <a:off x="0" y="0"/>
                      <a:ext cx="9356357" cy="5334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AE548C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  <w:szCs w:val="32"/>
        </w:rPr>
      </w:pPr>
      <w:bookmarkStart w:id="15" w:name="_Toc136851192"/>
      <w:r w:rsidRPr="008F2604">
        <w:rPr>
          <w:rFonts w:ascii="Times New Roman" w:hAnsi="Times New Roman" w:cs="Times New Roman"/>
          <w:sz w:val="32"/>
          <w:szCs w:val="32"/>
        </w:rPr>
        <w:lastRenderedPageBreak/>
        <w:t>Форма «Расторжение договора»</w:t>
      </w:r>
      <w:bookmarkEnd w:id="15"/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 выборе в меню «Подать заявление» клавишу «Расторжение договора» в правой части ЛКК отображается:</w:t>
      </w:r>
    </w:p>
    <w:p w:rsidR="000213F3" w:rsidRPr="008F2604" w:rsidRDefault="00AE548C">
      <w:pPr>
        <w:rPr>
          <w:rFonts w:ascii="Times New Roman" w:eastAsia="Calibri" w:hAnsi="Times New Roman" w:cs="Times New Roman"/>
          <w:b/>
          <w:i/>
        </w:rPr>
      </w:pPr>
      <w:r w:rsidRPr="008F2604">
        <w:rPr>
          <w:rFonts w:ascii="Times New Roman" w:eastAsia="Calibri" w:hAnsi="Times New Roman" w:cs="Times New Roman"/>
          <w:b/>
          <w:i/>
        </w:rPr>
        <w:t xml:space="preserve">1 Блок </w:t>
      </w:r>
      <w:proofErr w:type="gramStart"/>
      <w:r w:rsidRPr="008F2604">
        <w:rPr>
          <w:rFonts w:ascii="Times New Roman" w:eastAsia="Calibri" w:hAnsi="Times New Roman" w:cs="Times New Roman"/>
          <w:b/>
          <w:i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  <w:i/>
        </w:rPr>
        <w:t>Текущие данные абонента»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Код абонента;</w:t>
      </w:r>
    </w:p>
    <w:p w:rsidR="000213F3" w:rsidRPr="008F2604" w:rsidRDefault="00FB22A7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bookmarkStart w:id="16" w:name="_GoBack"/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FDB9F76" wp14:editId="5781706C">
                <wp:simplePos x="0" y="0"/>
                <wp:positionH relativeFrom="column">
                  <wp:posOffset>967105</wp:posOffset>
                </wp:positionH>
                <wp:positionV relativeFrom="paragraph">
                  <wp:posOffset>-22052280</wp:posOffset>
                </wp:positionV>
                <wp:extent cx="3277235" cy="94615"/>
                <wp:effectExtent l="0" t="0" r="18415" b="19685"/>
                <wp:wrapNone/>
                <wp:docPr id="400" name="Прямоугольник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235" cy="94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258F1" id="Прямоугольник 400" o:spid="_x0000_s1026" style="position:absolute;margin-left:76.15pt;margin-top:-1736.4pt;width:258.05pt;height:7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" fillcolor="white [3212]" strokecolor="white [3212]" strokeweight="2pt"/>
            </w:pict>
          </mc:Fallback>
        </mc:AlternateContent>
      </w:r>
      <w:bookmarkEnd w:id="16"/>
      <w:r w:rsidR="00AE548C" w:rsidRPr="008F2604">
        <w:rPr>
          <w:rFonts w:ascii="Times New Roman" w:eastAsia="Calibri" w:hAnsi="Times New Roman" w:cs="Times New Roman"/>
        </w:rPr>
        <w:t>Статус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Наименование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КПП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ОГРН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Адрес регистрации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Район по юридическому адресу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Руководитель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Должность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Основание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Список текущих договоров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Данные в блоке «Текущие данные абонента» интегрируются из справочника </w:t>
      </w:r>
      <w:r w:rsidRPr="008F2604">
        <w:rPr>
          <w:rFonts w:ascii="Times New Roman" w:eastAsia="Calibri" w:hAnsi="Times New Roman" w:cs="Times New Roman"/>
          <w:lang w:val="en-US"/>
        </w:rPr>
        <w:t>Access</w:t>
      </w:r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rPr>
          <w:rFonts w:ascii="Times New Roman" w:eastAsia="Calibri" w:hAnsi="Times New Roman" w:cs="Times New Roman"/>
          <w:b/>
        </w:rPr>
      </w:pPr>
      <w:r w:rsidRPr="008F2604">
        <w:rPr>
          <w:rFonts w:ascii="Times New Roman" w:eastAsia="Calibri" w:hAnsi="Times New Roman" w:cs="Times New Roman"/>
          <w:b/>
        </w:rPr>
        <w:t xml:space="preserve">2 Блок </w:t>
      </w:r>
      <w:proofErr w:type="gramStart"/>
      <w:r w:rsidRPr="008F2604">
        <w:rPr>
          <w:rFonts w:ascii="Times New Roman" w:eastAsia="Calibri" w:hAnsi="Times New Roman" w:cs="Times New Roman"/>
          <w:b/>
        </w:rPr>
        <w:t xml:space="preserve">- </w:t>
      </w:r>
      <w:r w:rsidR="005853E5" w:rsidRPr="008F2604">
        <w:rPr>
          <w:rFonts w:ascii="Times New Roman" w:eastAsia="Calibri" w:hAnsi="Times New Roman" w:cs="Times New Roman"/>
          <w:b/>
        </w:rPr>
        <w:t xml:space="preserve"> «</w:t>
      </w:r>
      <w:proofErr w:type="gramEnd"/>
      <w:r w:rsidR="005853E5" w:rsidRPr="008F2604">
        <w:rPr>
          <w:rFonts w:ascii="Times New Roman" w:eastAsia="Calibri" w:hAnsi="Times New Roman" w:cs="Times New Roman"/>
          <w:b/>
        </w:rPr>
        <w:t>Форма для заполнения заявления</w:t>
      </w:r>
      <w:r w:rsidRPr="008F2604">
        <w:rPr>
          <w:rFonts w:ascii="Times New Roman" w:eastAsia="Calibri" w:hAnsi="Times New Roman" w:cs="Times New Roman"/>
          <w:b/>
        </w:rPr>
        <w:t xml:space="preserve"> на расторжение договора»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Договор для расторжения (поле с выпадающим списком, отображаются </w:t>
      </w:r>
      <w:r w:rsidR="005853E5" w:rsidRPr="008F2604">
        <w:rPr>
          <w:rFonts w:ascii="Times New Roman" w:eastAsia="Calibri" w:hAnsi="Times New Roman" w:cs="Times New Roman"/>
        </w:rPr>
        <w:t>все текущие договоры абонента).</w:t>
      </w:r>
      <w:r w:rsidRPr="008F2604">
        <w:rPr>
          <w:rFonts w:ascii="Times New Roman" w:eastAsia="Calibri" w:hAnsi="Times New Roman" w:cs="Times New Roman"/>
        </w:rPr>
        <w:t xml:space="preserve"> При выборе нужного договора происходит отображение все</w:t>
      </w:r>
      <w:r w:rsidR="00DA0E87" w:rsidRPr="008F2604">
        <w:rPr>
          <w:rFonts w:ascii="Times New Roman" w:eastAsia="Calibri" w:hAnsi="Times New Roman" w:cs="Times New Roman"/>
        </w:rPr>
        <w:t>х</w:t>
      </w:r>
      <w:r w:rsidRPr="008F2604">
        <w:rPr>
          <w:rFonts w:ascii="Times New Roman" w:eastAsia="Calibri" w:hAnsi="Times New Roman" w:cs="Times New Roman"/>
        </w:rPr>
        <w:t xml:space="preserve"> объектов (ТУ) договора (в режиме просмотра)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Основание для расторжения (поле с выпадающим списком)</w:t>
      </w:r>
      <w:r w:rsidR="00DA0E87" w:rsidRPr="008F2604">
        <w:rPr>
          <w:rFonts w:ascii="Times New Roman" w:eastAsia="Calibri" w:hAnsi="Times New Roman" w:cs="Times New Roman"/>
        </w:rPr>
        <w:t xml:space="preserve"> (см. приложение № 1)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продажа объекта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переход права собственности (дарственная и др.)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прекращение арен</w:t>
      </w:r>
      <w:r w:rsidR="005853E5" w:rsidRPr="008F2604">
        <w:rPr>
          <w:rFonts w:ascii="Times New Roman" w:eastAsia="Calibri" w:hAnsi="Times New Roman" w:cs="Times New Roman"/>
        </w:rPr>
        <w:t>д</w:t>
      </w:r>
      <w:r w:rsidRPr="008F2604">
        <w:rPr>
          <w:rFonts w:ascii="Times New Roman" w:eastAsia="Calibri" w:hAnsi="Times New Roman" w:cs="Times New Roman"/>
        </w:rPr>
        <w:t xml:space="preserve">ы объекта 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снос объекта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решение суда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иное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Необходимость оформления дополнительного соглашения (поле с выпадающим списком)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нет</w:t>
      </w:r>
      <w:r w:rsidR="000005F3" w:rsidRPr="008F2604">
        <w:rPr>
          <w:rFonts w:ascii="Times New Roman" w:eastAsia="Calibri" w:hAnsi="Times New Roman" w:cs="Times New Roman"/>
        </w:rPr>
        <w:t xml:space="preserve"> (При выборе этого ответа блокируется заполнение поля доставки дополнительного соглашения и в заявлении не отражается)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Варианты доставки дополнительного соглашения о расторжении (поле с выпадающим списком)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Лично заберу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Направить через СБИС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Направить по почтовому адресу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Контактные данные: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Номер телефона (поле тактовое интегрируемое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</w:t>
      </w:r>
      <w:r w:rsidR="00DA0E87" w:rsidRPr="008F2604">
        <w:rPr>
          <w:rFonts w:ascii="Times New Roman" w:eastAsia="Calibri" w:hAnsi="Times New Roman" w:cs="Times New Roman"/>
        </w:rPr>
        <w:t>ожность ручного редактирования)</w:t>
      </w:r>
      <w:r w:rsidRPr="008F2604">
        <w:rPr>
          <w:rFonts w:ascii="Times New Roman" w:eastAsia="Calibri" w:hAnsi="Times New Roman" w:cs="Times New Roman"/>
        </w:rPr>
        <w:t>. Поле обязательное к заполнению.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Электронный адрес (поле тактовое интегрируемое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lastRenderedPageBreak/>
        <w:t>Почтовый адрес (свободное поле для внесения). Обязательно к заполнению в случае совпадения выбора двух условий: Необходимость оформления д/с «да» и Варианты доставки д/с о расторжении «Направить по почтовому адресу»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Прикрепление файлов документов</w:t>
      </w:r>
    </w:p>
    <w:p w:rsidR="000213F3" w:rsidRPr="008F2604" w:rsidRDefault="00AE548C">
      <w:pPr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Приложить документы. Загрузка документов происходит по кнопке 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3264442C" wp14:editId="4B981A82">
            <wp:extent cx="85090" cy="146050"/>
            <wp:effectExtent l="0" t="0" r="0" b="6350"/>
            <wp:docPr id="35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31"/>
                    <a:stretch/>
                  </pic:blipFill>
                  <pic:spPr bwMode="auto">
                    <a:xfrm>
                      <a:off x="0" y="0"/>
                      <a:ext cx="85090" cy="146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 xml:space="preserve">». Добавить необходимое количество новых полей для загрузки документов, нажав на иконку с символом </w:t>
      </w:r>
      <w:r w:rsidR="000005F3" w:rsidRPr="008F2604">
        <w:rPr>
          <w:rFonts w:ascii="Times New Roman" w:eastAsia="Calibri" w:hAnsi="Times New Roman" w:cs="Times New Roman"/>
        </w:rPr>
        <w:t>«+</w:t>
      </w:r>
      <w:r w:rsidR="005853E5" w:rsidRPr="008F2604">
        <w:rPr>
          <w:rFonts w:ascii="Times New Roman" w:eastAsia="Wingdings" w:hAnsi="Times New Roman" w:cs="Times New Roman"/>
          <w:color w:val="000000"/>
          <w:sz w:val="24"/>
        </w:rPr>
        <w:t></w:t>
      </w:r>
      <w:r w:rsidR="000005F3" w:rsidRPr="008F2604">
        <w:rPr>
          <w:rFonts w:ascii="Times New Roman" w:eastAsia="Calibri" w:hAnsi="Times New Roman" w:cs="Times New Roman"/>
        </w:rPr>
        <w:t>»</w:t>
      </w:r>
      <w:r w:rsidRPr="008F2604">
        <w:rPr>
          <w:rFonts w:ascii="Times New Roman" w:eastAsia="Calibri" w:hAnsi="Times New Roman" w:cs="Times New Roman"/>
        </w:rPr>
        <w:t xml:space="preserve"> и загрузить документы. Есть возможность удалить ошибочно прикрепленный документ </w:t>
      </w:r>
      <w:proofErr w:type="gramStart"/>
      <w:r w:rsidRPr="008F2604">
        <w:rPr>
          <w:rFonts w:ascii="Times New Roman" w:eastAsia="Calibri" w:hAnsi="Times New Roman" w:cs="Times New Roman"/>
        </w:rPr>
        <w:t>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253DD4DB" wp14:editId="501B910D">
            <wp:extent cx="97790" cy="140335"/>
            <wp:effectExtent l="0" t="0" r="0" b="0"/>
            <wp:docPr id="36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32"/>
                    <a:stretch/>
                  </pic:blipFill>
                  <pic:spPr bwMode="auto">
                    <a:xfrm>
                      <a:off x="0" y="0"/>
                      <a:ext cx="97790" cy="140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 xml:space="preserve"> »</w:t>
      </w:r>
      <w:proofErr w:type="gramEnd"/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AE548C">
      <w:pPr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Ячейка «Документ» - поле с выпадающим списком: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договор купли-продажи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выписка из ЕГРН на объект недвижимости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соглашение о расторжении договора аренды (договор аренды)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решение суда</w:t>
      </w:r>
    </w:p>
    <w:p w:rsidR="000213F3" w:rsidRPr="008F2604" w:rsidRDefault="00AE548C" w:rsidP="006075E2">
      <w:pPr>
        <w:numPr>
          <w:ilvl w:val="0"/>
          <w:numId w:val="2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иное</w:t>
      </w:r>
    </w:p>
    <w:p w:rsidR="000213F3" w:rsidRPr="008F2604" w:rsidRDefault="000213F3">
      <w:pPr>
        <w:ind w:left="720"/>
        <w:contextualSpacing/>
        <w:jc w:val="both"/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После заполнения всех полей в 2 блоке </w:t>
      </w:r>
      <w:proofErr w:type="gramStart"/>
      <w:r w:rsidRPr="008F2604">
        <w:rPr>
          <w:rFonts w:ascii="Times New Roman" w:eastAsia="Calibri" w:hAnsi="Times New Roman" w:cs="Times New Roman"/>
        </w:rPr>
        <w:t>-  «</w:t>
      </w:r>
      <w:proofErr w:type="gramEnd"/>
      <w:r w:rsidRPr="008F2604">
        <w:rPr>
          <w:rFonts w:ascii="Times New Roman" w:eastAsia="Calibri" w:hAnsi="Times New Roman" w:cs="Times New Roman"/>
        </w:rPr>
        <w:t>Форма для заполнения заявлени</w:t>
      </w:r>
      <w:r w:rsidR="005853E5" w:rsidRPr="008F2604">
        <w:rPr>
          <w:rFonts w:ascii="Times New Roman" w:eastAsia="Calibri" w:hAnsi="Times New Roman" w:cs="Times New Roman"/>
        </w:rPr>
        <w:t>я</w:t>
      </w:r>
      <w:r w:rsidRPr="008F2604">
        <w:rPr>
          <w:rFonts w:ascii="Times New Roman" w:eastAsia="Calibri" w:hAnsi="Times New Roman" w:cs="Times New Roman"/>
        </w:rPr>
        <w:t xml:space="preserve"> на расторжение договора» путем нажатия кнопки «Сформировать заявку» открывается в режиме просмотра заполненный Бланк заявления на расторжение договора (Приложение № 2). В случае обнаружения неточности в бланке, абонент имеет возможность внести изменения на форме.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35712" behindDoc="1" locked="0" layoutInCell="1" allowOverlap="1" wp14:anchorId="3C3182B9" wp14:editId="5270BA3D">
            <wp:simplePos x="0" y="0"/>
            <wp:positionH relativeFrom="column">
              <wp:posOffset>1905</wp:posOffset>
            </wp:positionH>
            <wp:positionV relativeFrom="paragraph">
              <wp:posOffset>161290</wp:posOffset>
            </wp:positionV>
            <wp:extent cx="1798320" cy="291465"/>
            <wp:effectExtent l="0" t="0" r="0" b="0"/>
            <wp:wrapTight wrapText="bothSides">
              <wp:wrapPolygon edited="1">
                <wp:start x="0" y="0"/>
                <wp:lineTo x="0" y="19765"/>
                <wp:lineTo x="21280" y="19765"/>
                <wp:lineTo x="21280" y="2824"/>
                <wp:lineTo x="21051" y="0"/>
                <wp:lineTo x="0" y="0"/>
              </wp:wrapPolygon>
            </wp:wrapTight>
            <wp:docPr id="37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29"/>
                    <a:stretch/>
                  </pic:blipFill>
                  <pic:spPr bwMode="auto">
                    <a:xfrm>
                      <a:off x="0" y="0"/>
                      <a:ext cx="1798320" cy="291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604">
        <w:rPr>
          <w:rFonts w:ascii="Times New Roman" w:eastAsia="Calibri" w:hAnsi="Times New Roman" w:cs="Times New Roman"/>
        </w:rPr>
        <w:t xml:space="preserve">После нажатие кнопки «Отправить заявку» выводится </w:t>
      </w:r>
      <w:proofErr w:type="gramStart"/>
      <w:r w:rsidRPr="008F2604">
        <w:rPr>
          <w:rFonts w:ascii="Times New Roman" w:eastAsia="Calibri" w:hAnsi="Times New Roman" w:cs="Times New Roman"/>
        </w:rPr>
        <w:t>сообщение  о</w:t>
      </w:r>
      <w:proofErr w:type="gramEnd"/>
      <w:r w:rsidRPr="008F2604">
        <w:rPr>
          <w:rFonts w:ascii="Times New Roman" w:eastAsia="Calibri" w:hAnsi="Times New Roman" w:cs="Times New Roman"/>
        </w:rPr>
        <w:t xml:space="preserve"> подтверждении отправки </w: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 w:rsidP="005D574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</w:rPr>
        <w:t>Далее по регламенту из раздела 7 «После отправки заявления»</w:t>
      </w:r>
      <w:r w:rsidR="005853E5"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pPr w:leftFromText="180" w:rightFromText="180" w:vertAnchor="page" w:horzAnchor="margin" w:tblpY="577"/>
        <w:tblW w:w="0" w:type="auto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0213F3" w:rsidRPr="008F2604">
        <w:trPr>
          <w:trHeight w:val="1014"/>
        </w:trPr>
        <w:tc>
          <w:tcPr>
            <w:tcW w:w="4788" w:type="dxa"/>
          </w:tcPr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49A5977E" wp14:editId="70B194BD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39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="00397E33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_________</w:t>
            </w:r>
            <w:proofErr w:type="gramStart"/>
            <w:r w:rsidR="00397E33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(</w:t>
            </w:r>
            <w:proofErr w:type="gramEnd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район – 7)</w:t>
            </w: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0213F3" w:rsidRPr="008F2604" w:rsidRDefault="00AE548C" w:rsidP="00397E33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397E33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</w:t>
            </w:r>
            <w:proofErr w:type="gramEnd"/>
            <w:r w:rsidR="00397E33"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____________________</w:t>
            </w:r>
          </w:p>
          <w:p w:rsidR="000213F3" w:rsidRPr="008F2604" w:rsidRDefault="000213F3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0213F3" w:rsidRPr="008F2604" w:rsidRDefault="00AE548C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="00397E33" w:rsidRPr="008F2604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__________________</w:t>
            </w:r>
          </w:p>
          <w:p w:rsidR="000213F3" w:rsidRPr="008F2604" w:rsidRDefault="00AE548C" w:rsidP="00397E3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e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-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mail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:    </w:t>
            </w:r>
            <w:r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eastAsia="ru-RU"/>
              </w:rPr>
              <w:t xml:space="preserve"> </w:t>
            </w:r>
            <w:r w:rsidR="00397E33" w:rsidRPr="008F260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__________________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                   </w:t>
            </w:r>
          </w:p>
        </w:tc>
      </w:tr>
    </w:tbl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расторжение договора </w: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     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Прошу расторгнуть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договор холодного водоснабжения и водоотведения № 3-104 от 17.02.2017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 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01.10.2023</w:t>
      </w:r>
      <w:proofErr w:type="gramEnd"/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г.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  <w:b/>
          <w:sz w:val="16"/>
          <w:szCs w:val="16"/>
          <w:u w:val="single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адресу:</w:t>
      </w:r>
      <w:r w:rsidRPr="008F2604">
        <w:rPr>
          <w:rFonts w:ascii="Times New Roman" w:eastAsia="Calibri" w:hAnsi="Times New Roman" w:cs="Times New Roman"/>
          <w:b/>
          <w:color w:val="8DB3E2"/>
          <w:sz w:val="20"/>
          <w:szCs w:val="20"/>
        </w:rPr>
        <w:t xml:space="preserve">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Железнодорожный </w:t>
      </w:r>
      <w:proofErr w:type="gramStart"/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район,</w:t>
      </w:r>
      <w:r w:rsidR="00397E33"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 КРАСНОАРМЕЙСКАЯ</w:t>
      </w:r>
      <w:proofErr w:type="gramEnd"/>
      <w:r w:rsidR="00397E33"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УЛ (Самара), </w:t>
      </w:r>
      <w:r w:rsidR="00397E33"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 связи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с  Прекращение </w:t>
      </w:r>
      <w:proofErr w:type="spellStart"/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правообладания</w:t>
      </w:r>
      <w:proofErr w:type="spellEnd"/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объектом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Задолженность по вышеуказанному договору холодного водоснабжения и (или) водоотведения </w:t>
      </w:r>
      <w:r w:rsidRPr="008F2604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отсутствует _________________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</w:t>
      </w:r>
      <w:r w:rsidRPr="008F2604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(да, нет)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Укажите </w:t>
      </w:r>
      <w:proofErr w:type="gramStart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необходимость  подготовки</w:t>
      </w:r>
      <w:proofErr w:type="gramEnd"/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дополнительное соглашение о расторжении на бумажном носителе</w:t>
      </w:r>
    </w:p>
    <w:p w:rsidR="000213F3" w:rsidRPr="008F2604" w:rsidRDefault="00AE548C">
      <w:pPr>
        <w:ind w:left="60"/>
        <w:jc w:val="center"/>
        <w:rPr>
          <w:rFonts w:ascii="Times New Roman" w:eastAsia="Times New Roman" w:hAnsi="Times New Roman" w:cs="Times New Roman"/>
          <w:i/>
          <w:color w:val="808080"/>
          <w:sz w:val="20"/>
          <w:szCs w:val="20"/>
          <w:lang w:eastAsia="ru-RU"/>
        </w:rPr>
      </w:pPr>
      <w:proofErr w:type="gramStart"/>
      <w:r w:rsidRPr="008F2604">
        <w:rPr>
          <w:rFonts w:ascii="Times New Roman" w:eastAsia="Times New Roman" w:hAnsi="Times New Roman" w:cs="Times New Roman"/>
          <w:i/>
          <w:color w:val="808080"/>
          <w:sz w:val="20"/>
          <w:szCs w:val="20"/>
          <w:lang w:eastAsia="ru-RU"/>
        </w:rPr>
        <w:t>Основанием  для</w:t>
      </w:r>
      <w:proofErr w:type="gramEnd"/>
      <w:r w:rsidRPr="008F2604">
        <w:rPr>
          <w:rFonts w:ascii="Times New Roman" w:eastAsia="Times New Roman" w:hAnsi="Times New Roman" w:cs="Times New Roman"/>
          <w:i/>
          <w:color w:val="808080"/>
          <w:sz w:val="20"/>
          <w:szCs w:val="20"/>
          <w:lang w:eastAsia="ru-RU"/>
        </w:rPr>
        <w:t xml:space="preserve"> расторжения договора холодного водоснабжения и водоотведения является заявление абонента и отсутствие задолженности. Наличие дополнительного соглашения не является обязательным</w:t>
      </w:r>
    </w:p>
    <w:p w:rsidR="000213F3" w:rsidRPr="008F2604" w:rsidRDefault="00AE548C">
      <w:pPr>
        <w:ind w:left="60"/>
        <w:jc w:val="center"/>
        <w:rPr>
          <w:rFonts w:ascii="Times New Roman" w:eastAsia="Times New Roman" w:hAnsi="Times New Roman" w:cs="Times New Roman"/>
          <w:i/>
          <w:color w:val="808080"/>
          <w:sz w:val="20"/>
          <w:szCs w:val="20"/>
          <w:lang w:eastAsia="ru-RU"/>
        </w:rPr>
      </w:pPr>
      <w:r w:rsidRPr="008F2604">
        <w:rPr>
          <w:rFonts w:ascii="Times New Roman" w:eastAsia="Times New Roman" w:hAnsi="Times New Roman" w:cs="Times New Roman"/>
          <w:noProof/>
          <w:color w:val="FFFF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67A3F9F0" wp14:editId="18B85FF4">
                <wp:simplePos x="0" y="0"/>
                <wp:positionH relativeFrom="column">
                  <wp:posOffset>635</wp:posOffset>
                </wp:positionH>
                <wp:positionV relativeFrom="paragraph">
                  <wp:posOffset>103717</wp:posOffset>
                </wp:positionV>
                <wp:extent cx="290830" cy="213360"/>
                <wp:effectExtent l="0" t="0" r="13970" b="15240"/>
                <wp:wrapNone/>
                <wp:docPr id="40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90830" cy="2133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2E70C" id="Прямоугольник 18" o:spid="_x0000_s1026" style="position:absolute;margin-left:.05pt;margin-top:8.15pt;width:22.9pt;height:16.8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" fillcolor="window" strokecolor="#0070c0" strokeweight="2pt"/>
            </w:pict>
          </mc:Fallback>
        </mc:AlternateConten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</w:t>
      </w:r>
      <w:r w:rsidRPr="008F2604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да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8F260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445DF77" wp14:editId="379AD18A">
                <wp:simplePos x="0" y="0"/>
                <wp:positionH relativeFrom="column">
                  <wp:posOffset>-6350</wp:posOffset>
                </wp:positionH>
                <wp:positionV relativeFrom="paragraph">
                  <wp:posOffset>123190</wp:posOffset>
                </wp:positionV>
                <wp:extent cx="290830" cy="213360"/>
                <wp:effectExtent l="0" t="0" r="13970" b="15240"/>
                <wp:wrapNone/>
                <wp:docPr id="41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90830" cy="2133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9497F" id="Прямоугольник 19" o:spid="_x0000_s1026" style="position:absolute;margin-left:-.5pt;margin-top:9.7pt;width:22.9pt;height:16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" fillcolor="window" strokecolor="#0070c0" strokeweight="2pt"/>
            </w:pict>
          </mc:Fallback>
        </mc:AlternateConten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нет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8F2604">
        <w:rPr>
          <w:rFonts w:ascii="Times New Roman" w:eastAsia="Times New Roman" w:hAnsi="Times New Roman" w:cs="Times New Roman"/>
          <w:b/>
          <w:lang w:eastAsia="ru-RU"/>
        </w:rPr>
        <w:t>Дополнительное соглашение о расторжении, прошу направить следующим способом: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color w:val="808080"/>
          <w:lang w:eastAsia="ru-RU"/>
        </w:rPr>
      </w:pPr>
    </w:p>
    <w:p w:rsidR="000213F3" w:rsidRPr="008F2604" w:rsidRDefault="00AE548C">
      <w:pPr>
        <w:ind w:left="60"/>
        <w:rPr>
          <w:rFonts w:ascii="Times New Roman" w:eastAsia="Times New Roman" w:hAnsi="Times New Roman" w:cs="Times New Roman"/>
          <w:color w:val="808080"/>
          <w:lang w:eastAsia="ru-RU"/>
        </w:rPr>
      </w:pPr>
      <w:r w:rsidRPr="008F2604">
        <w:rPr>
          <w:rFonts w:ascii="Times New Roman" w:eastAsia="Times New Roman" w:hAnsi="Times New Roman" w:cs="Times New Roman"/>
          <w:noProof/>
          <w:color w:val="808080"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96577F8" wp14:editId="54B840F4">
                <wp:simplePos x="0" y="0"/>
                <wp:positionH relativeFrom="column">
                  <wp:posOffset>-6350</wp:posOffset>
                </wp:positionH>
                <wp:positionV relativeFrom="paragraph">
                  <wp:posOffset>20320</wp:posOffset>
                </wp:positionV>
                <wp:extent cx="145415" cy="131445"/>
                <wp:effectExtent l="0" t="0" r="26034" b="20955"/>
                <wp:wrapNone/>
                <wp:docPr id="42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5415" cy="1314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2FA17" id="Прямоугольник 20" o:spid="_x0000_s1026" style="position:absolute;margin-left:-.5pt;margin-top:1.6pt;width:11.45pt;height:10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" fillcolor="window" strokecolor="#0070c0" strokeweight="2pt"/>
            </w:pict>
          </mc:Fallback>
        </mc:AlternateContent>
      </w:r>
      <w:r w:rsidRPr="008F2604">
        <w:rPr>
          <w:rFonts w:ascii="Times New Roman" w:eastAsia="Times New Roman" w:hAnsi="Times New Roman" w:cs="Times New Roman"/>
          <w:color w:val="808080"/>
          <w:lang w:eastAsia="ru-RU"/>
        </w:rPr>
        <w:t xml:space="preserve">     почтовым отправлением по адресу   _________________________________________________________________________________;</w:t>
      </w:r>
    </w:p>
    <w:p w:rsidR="000213F3" w:rsidRPr="008F2604" w:rsidRDefault="000213F3">
      <w:pPr>
        <w:ind w:left="60"/>
        <w:rPr>
          <w:rFonts w:ascii="Times New Roman" w:eastAsia="Times New Roman" w:hAnsi="Times New Roman" w:cs="Times New Roman"/>
          <w:color w:val="808080"/>
          <w:lang w:eastAsia="ru-RU"/>
        </w:rPr>
      </w:pPr>
    </w:p>
    <w:p w:rsidR="000213F3" w:rsidRPr="008F2604" w:rsidRDefault="00AE548C">
      <w:pPr>
        <w:ind w:left="60"/>
        <w:jc w:val="both"/>
        <w:rPr>
          <w:rFonts w:ascii="Times New Roman" w:eastAsia="Times New Roman" w:hAnsi="Times New Roman" w:cs="Times New Roman"/>
          <w:color w:val="808080"/>
          <w:lang w:eastAsia="ru-RU"/>
        </w:rPr>
      </w:pPr>
      <w:r w:rsidRPr="008F2604">
        <w:rPr>
          <w:rFonts w:ascii="Times New Roman" w:eastAsia="Times New Roman" w:hAnsi="Times New Roman" w:cs="Times New Roman"/>
          <w:noProof/>
          <w:color w:val="808080"/>
          <w:lang w:eastAsia="ru-RU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BA0C501" wp14:editId="21B29494">
                <wp:simplePos x="0" y="0"/>
                <wp:positionH relativeFrom="column">
                  <wp:posOffset>-6350</wp:posOffset>
                </wp:positionH>
                <wp:positionV relativeFrom="paragraph">
                  <wp:posOffset>21590</wp:posOffset>
                </wp:positionV>
                <wp:extent cx="145415" cy="131445"/>
                <wp:effectExtent l="0" t="0" r="26034" b="20955"/>
                <wp:wrapNone/>
                <wp:docPr id="43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5415" cy="1314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ADEF0" id="Прямоугольник 21" o:spid="_x0000_s1026" style="position:absolute;margin-left:-.5pt;margin-top:1.7pt;width:11.45pt;height:10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" fillcolor="window" strokecolor="#0070c0" strokeweight="2pt"/>
            </w:pict>
          </mc:Fallback>
        </mc:AlternateContent>
      </w:r>
      <w:r w:rsidRPr="008F2604">
        <w:rPr>
          <w:rFonts w:ascii="Times New Roman" w:eastAsia="Times New Roman" w:hAnsi="Times New Roman" w:cs="Times New Roman"/>
          <w:color w:val="808080"/>
          <w:lang w:eastAsia="ru-RU"/>
        </w:rPr>
        <w:t xml:space="preserve">     через СБИС (электронный документооборот – в случае наличия ЭЦП у абонента (электронно-цифровой подписи);</w:t>
      </w:r>
    </w:p>
    <w:p w:rsidR="000213F3" w:rsidRPr="008F2604" w:rsidRDefault="000213F3">
      <w:pPr>
        <w:ind w:left="60"/>
        <w:jc w:val="both"/>
        <w:rPr>
          <w:rFonts w:ascii="Times New Roman" w:eastAsia="Times New Roman" w:hAnsi="Times New Roman" w:cs="Times New Roman"/>
          <w:color w:val="808080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color w:val="808080"/>
          <w:lang w:eastAsia="ru-RU"/>
        </w:rPr>
      </w:pPr>
      <w:r w:rsidRPr="008F2604">
        <w:rPr>
          <w:rFonts w:ascii="Times New Roman" w:eastAsia="Times New Roman" w:hAnsi="Times New Roman" w:cs="Times New Roman"/>
          <w:noProof/>
          <w:color w:val="808080"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AFAA3BE" wp14:editId="5C688FC8">
                <wp:simplePos x="0" y="0"/>
                <wp:positionH relativeFrom="column">
                  <wp:posOffset>-5715</wp:posOffset>
                </wp:positionH>
                <wp:positionV relativeFrom="paragraph">
                  <wp:posOffset>1270</wp:posOffset>
                </wp:positionV>
                <wp:extent cx="145415" cy="131445"/>
                <wp:effectExtent l="0" t="0" r="26034" b="20955"/>
                <wp:wrapNone/>
                <wp:docPr id="44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5415" cy="1314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FD267" id="Прямоугольник 22" o:spid="_x0000_s1026" style="position:absolute;margin-left:-.45pt;margin-top:.1pt;width:11.45pt;height:10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" fillcolor="window" strokecolor="#0070c0" strokeweight="2pt"/>
            </w:pict>
          </mc:Fallback>
        </mc:AlternateContent>
      </w:r>
      <w:r w:rsidRPr="008F2604">
        <w:rPr>
          <w:rFonts w:ascii="Times New Roman" w:eastAsia="Times New Roman" w:hAnsi="Times New Roman" w:cs="Times New Roman"/>
          <w:color w:val="808080"/>
          <w:lang w:eastAsia="ru-RU"/>
        </w:rPr>
        <w:t xml:space="preserve">      заберу лично в офисе организации по адресу ул. Луначарского, 56 (</w:t>
      </w:r>
      <w:proofErr w:type="spellStart"/>
      <w:r w:rsidRPr="008F2604">
        <w:rPr>
          <w:rFonts w:ascii="Times New Roman" w:eastAsia="Times New Roman" w:hAnsi="Times New Roman" w:cs="Times New Roman"/>
          <w:color w:val="808080"/>
          <w:lang w:eastAsia="ru-RU"/>
        </w:rPr>
        <w:t>каб</w:t>
      </w:r>
      <w:proofErr w:type="spellEnd"/>
      <w:r w:rsidRPr="008F2604">
        <w:rPr>
          <w:rFonts w:ascii="Times New Roman" w:eastAsia="Times New Roman" w:hAnsi="Times New Roman" w:cs="Times New Roman"/>
          <w:color w:val="808080"/>
          <w:lang w:eastAsia="ru-RU"/>
        </w:rPr>
        <w:t xml:space="preserve">. 7, 8).        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color w:val="808080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Приложенные документы: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color w:val="808080"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Наименования приложенных документов</w:t>
      </w: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08"/>
      </w:tblGrid>
      <w:tr w:rsidR="000213F3" w:rsidRPr="008F2604">
        <w:tc>
          <w:tcPr>
            <w:tcW w:w="5508" w:type="dxa"/>
          </w:tcPr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Исполнитель_____________________________________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Начальник Договорного отдела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Кифарюк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Н.Г. ________</w:t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№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вх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.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внутр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регистрация _____________________________</w:t>
            </w: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ab/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</w:t>
            </w:r>
          </w:p>
        </w:tc>
      </w:tr>
    </w:tbl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  <w:sectPr w:rsidR="000213F3" w:rsidRPr="008F260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213F3" w:rsidRPr="008F2604" w:rsidRDefault="00B275E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  <w:sectPr w:rsidR="000213F3" w:rsidRPr="008F2604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5142410" wp14:editId="30B857B3">
                <wp:simplePos x="0" y="0"/>
                <wp:positionH relativeFrom="column">
                  <wp:posOffset>2855557</wp:posOffset>
                </wp:positionH>
                <wp:positionV relativeFrom="paragraph">
                  <wp:posOffset>482590</wp:posOffset>
                </wp:positionV>
                <wp:extent cx="429904" cy="135558"/>
                <wp:effectExtent l="0" t="0" r="27305" b="17145"/>
                <wp:wrapNone/>
                <wp:docPr id="453" name="Прямоугольник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904" cy="135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822BB" id="Прямоугольник 453" o:spid="_x0000_s1026" style="position:absolute;margin-left:224.85pt;margin-top:38pt;width:33.85pt;height:10.6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ECF67E3" wp14:editId="25D15033">
                <wp:simplePos x="0" y="0"/>
                <wp:positionH relativeFrom="column">
                  <wp:posOffset>3121755</wp:posOffset>
                </wp:positionH>
                <wp:positionV relativeFrom="paragraph">
                  <wp:posOffset>2925483</wp:posOffset>
                </wp:positionV>
                <wp:extent cx="3200400" cy="170597"/>
                <wp:effectExtent l="0" t="0" r="19050" b="20320"/>
                <wp:wrapNone/>
                <wp:docPr id="427" name="Прямоугольник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17059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9D502B" id="Прямоугольник 427" o:spid="_x0000_s1026" style="position:absolute;margin-left:245.8pt;margin-top:230.35pt;width:252pt;height:13.4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ECF67E3" wp14:editId="25D15033">
                <wp:simplePos x="0" y="0"/>
                <wp:positionH relativeFrom="column">
                  <wp:posOffset>4049803</wp:posOffset>
                </wp:positionH>
                <wp:positionV relativeFrom="paragraph">
                  <wp:posOffset>1499292</wp:posOffset>
                </wp:positionV>
                <wp:extent cx="754083" cy="566382"/>
                <wp:effectExtent l="0" t="0" r="27305" b="24765"/>
                <wp:wrapNone/>
                <wp:docPr id="426" name="Прямоугольник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5663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AC3B4C" id="Прямоугольник 426" o:spid="_x0000_s1026" style="position:absolute;margin-left:318.9pt;margin-top:118.05pt;width:59.4pt;height:44.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ECF67E3" wp14:editId="25D15033">
                <wp:simplePos x="0" y="0"/>
                <wp:positionH relativeFrom="column">
                  <wp:posOffset>2903296</wp:posOffset>
                </wp:positionH>
                <wp:positionV relativeFrom="paragraph">
                  <wp:posOffset>1253102</wp:posOffset>
                </wp:positionV>
                <wp:extent cx="754083" cy="95002"/>
                <wp:effectExtent l="0" t="0" r="27305" b="19685"/>
                <wp:wrapNone/>
                <wp:docPr id="425" name="Прямоугольник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2532C4" id="Прямоугольник 425" o:spid="_x0000_s1026" style="position:absolute;margin-left:228.6pt;margin-top:98.65pt;width:59.4pt;height:7.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ECF67E3" wp14:editId="25D15033">
                <wp:simplePos x="0" y="0"/>
                <wp:positionH relativeFrom="column">
                  <wp:posOffset>3121755</wp:posOffset>
                </wp:positionH>
                <wp:positionV relativeFrom="paragraph">
                  <wp:posOffset>1048916</wp:posOffset>
                </wp:positionV>
                <wp:extent cx="3043451" cy="150125"/>
                <wp:effectExtent l="0" t="0" r="24130" b="21590"/>
                <wp:wrapNone/>
                <wp:docPr id="424" name="Прямоугольник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3451" cy="150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08003F" id="Прямоугольник 424" o:spid="_x0000_s1026" style="position:absolute;margin-left:245.8pt;margin-top:82.6pt;width:239.65pt;height:11.8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ECF67E3" wp14:editId="25D15033">
                <wp:simplePos x="0" y="0"/>
                <wp:positionH relativeFrom="column">
                  <wp:posOffset>4611314</wp:posOffset>
                </wp:positionH>
                <wp:positionV relativeFrom="paragraph">
                  <wp:posOffset>900799</wp:posOffset>
                </wp:positionV>
                <wp:extent cx="754083" cy="95002"/>
                <wp:effectExtent l="0" t="0" r="27305" b="19685"/>
                <wp:wrapNone/>
                <wp:docPr id="423" name="Прямоугольник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767A53" id="Прямоугольник 423" o:spid="_x0000_s1026" style="position:absolute;margin-left:363.1pt;margin-top:70.95pt;width:59.4pt;height:7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ECF67E3" wp14:editId="25D15033">
                <wp:simplePos x="0" y="0"/>
                <wp:positionH relativeFrom="column">
                  <wp:posOffset>3383138</wp:posOffset>
                </wp:positionH>
                <wp:positionV relativeFrom="paragraph">
                  <wp:posOffset>900799</wp:posOffset>
                </wp:positionV>
                <wp:extent cx="754083" cy="95002"/>
                <wp:effectExtent l="0" t="0" r="27305" b="19685"/>
                <wp:wrapNone/>
                <wp:docPr id="422" name="Прямоугольник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A5CF6D" id="Прямоугольник 422" o:spid="_x0000_s1026" style="position:absolute;margin-left:266.4pt;margin-top:70.95pt;width:59.4pt;height:7.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ECF67E3" wp14:editId="25D15033">
                <wp:simplePos x="0" y="0"/>
                <wp:positionH relativeFrom="column">
                  <wp:posOffset>2364133</wp:posOffset>
                </wp:positionH>
                <wp:positionV relativeFrom="paragraph">
                  <wp:posOffset>898771</wp:posOffset>
                </wp:positionV>
                <wp:extent cx="754083" cy="95002"/>
                <wp:effectExtent l="0" t="0" r="27305" b="19685"/>
                <wp:wrapNone/>
                <wp:docPr id="421" name="Прямоугольник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C8B83" id="Прямоугольник 421" o:spid="_x0000_s1026" style="position:absolute;margin-left:186.15pt;margin-top:70.75pt;width:59.4pt;height:7.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" fillcolor="white [3212]" strokecolor="white [3212]" strokeweight="2pt"/>
            </w:pict>
          </mc:Fallback>
        </mc:AlternateContent>
      </w:r>
      <w:r w:rsidR="00273546"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ECF67E3" wp14:editId="25D15033">
                <wp:simplePos x="0" y="0"/>
                <wp:positionH relativeFrom="column">
                  <wp:posOffset>2903391</wp:posOffset>
                </wp:positionH>
                <wp:positionV relativeFrom="paragraph">
                  <wp:posOffset>694073</wp:posOffset>
                </wp:positionV>
                <wp:extent cx="3302758" cy="164693"/>
                <wp:effectExtent l="0" t="0" r="12065" b="26035"/>
                <wp:wrapNone/>
                <wp:docPr id="420" name="Прямоугольник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302758" cy="1646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B80654" id="Прямоугольник 420" o:spid="_x0000_s1026" style="position:absolute;margin-left:228.6pt;margin-top:54.65pt;width:260.05pt;height:12.95pt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3260CABE" wp14:editId="464EA1C1">
            <wp:extent cx="10102731" cy="5572125"/>
            <wp:effectExtent l="0" t="0" r="0" b="0"/>
            <wp:docPr id="45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/>
                    </pic:cNvPicPr>
                  </pic:nvPicPr>
                  <pic:blipFill>
                    <a:blip r:embed="rId33"/>
                    <a:srcRect l="21154" t="24502" r="16667" b="14528"/>
                    <a:stretch/>
                  </pic:blipFill>
                  <pic:spPr bwMode="auto">
                    <a:xfrm>
                      <a:off x="0" y="0"/>
                      <a:ext cx="10100144" cy="557069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AE548C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  <w:szCs w:val="32"/>
        </w:rPr>
      </w:pPr>
      <w:bookmarkStart w:id="17" w:name="_Toc136851193"/>
      <w:r w:rsidRPr="008F2604">
        <w:rPr>
          <w:rFonts w:ascii="Times New Roman" w:hAnsi="Times New Roman" w:cs="Times New Roman"/>
          <w:sz w:val="32"/>
          <w:szCs w:val="32"/>
        </w:rPr>
        <w:lastRenderedPageBreak/>
        <w:t>Форма «Дополнение объекта в действующий договор»</w:t>
      </w:r>
      <w:bookmarkEnd w:id="17"/>
    </w:p>
    <w:p w:rsidR="000213F3" w:rsidRPr="008F2604" w:rsidRDefault="00AE548C" w:rsidP="006075E2">
      <w:pPr>
        <w:numPr>
          <w:ilvl w:val="0"/>
          <w:numId w:val="10"/>
        </w:numPr>
        <w:spacing w:after="200" w:line="276" w:lineRule="auto"/>
        <w:ind w:left="284" w:hanging="284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 выборе в меню «Подать заявление» клавишу «Дополнение объекта в действующий договор» в правой части ЛКК отображается:</w:t>
      </w:r>
    </w:p>
    <w:p w:rsidR="000213F3" w:rsidRPr="008F2604" w:rsidRDefault="00AE548C">
      <w:pPr>
        <w:rPr>
          <w:rFonts w:ascii="Times New Roman" w:eastAsia="Calibri" w:hAnsi="Times New Roman" w:cs="Times New Roman"/>
          <w:b/>
          <w:i/>
        </w:rPr>
      </w:pPr>
      <w:r w:rsidRPr="008F2604">
        <w:rPr>
          <w:rFonts w:ascii="Times New Roman" w:eastAsia="Calibri" w:hAnsi="Times New Roman" w:cs="Times New Roman"/>
          <w:b/>
          <w:i/>
        </w:rPr>
        <w:t xml:space="preserve">1 Блок </w:t>
      </w:r>
      <w:proofErr w:type="gramStart"/>
      <w:r w:rsidRPr="008F2604">
        <w:rPr>
          <w:rFonts w:ascii="Times New Roman" w:eastAsia="Calibri" w:hAnsi="Times New Roman" w:cs="Times New Roman"/>
          <w:b/>
          <w:i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  <w:i/>
        </w:rPr>
        <w:t>Текущие данные абонента»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Код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Статус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Наименование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КПП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ОГРН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Адрес регистрации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Район по юридическому адресу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Руководитель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Должность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Основание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Список текущих договоров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Данные в блоке «Текущие данные абонента» интегрируются из справочника </w:t>
      </w:r>
      <w:r w:rsidRPr="008F2604">
        <w:rPr>
          <w:rFonts w:ascii="Times New Roman" w:eastAsia="Calibri" w:hAnsi="Times New Roman" w:cs="Times New Roman"/>
          <w:lang w:val="en-US"/>
        </w:rPr>
        <w:t>Access</w:t>
      </w:r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rPr>
          <w:rFonts w:ascii="Times New Roman" w:eastAsia="Calibri" w:hAnsi="Times New Roman" w:cs="Times New Roman"/>
          <w:b/>
        </w:rPr>
      </w:pPr>
      <w:r w:rsidRPr="008F2604">
        <w:rPr>
          <w:rFonts w:ascii="Times New Roman" w:eastAsia="Calibri" w:hAnsi="Times New Roman" w:cs="Times New Roman"/>
          <w:b/>
        </w:rPr>
        <w:t xml:space="preserve">2 Блок </w:t>
      </w:r>
      <w:proofErr w:type="gramStart"/>
      <w:r w:rsidRPr="008F2604">
        <w:rPr>
          <w:rFonts w:ascii="Times New Roman" w:eastAsia="Calibri" w:hAnsi="Times New Roman" w:cs="Times New Roman"/>
          <w:b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</w:rPr>
        <w:t>Форма для заполнения заявления  о дополнении объекта  в  договор»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для дополнения нового объекта - (поле с выпадающим списком, отображаются все текущие договоры абонента). При выборе нужного договора происходит отображение всех объектов (ТУ) договора (в режиме просмотра)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Заполнение информации о </w:t>
      </w:r>
      <w:proofErr w:type="gramStart"/>
      <w:r w:rsidRPr="008F2604">
        <w:rPr>
          <w:rFonts w:ascii="Times New Roman" w:eastAsia="Calibri" w:hAnsi="Times New Roman" w:cs="Times New Roman"/>
        </w:rPr>
        <w:t>дополняемых  объектах</w:t>
      </w:r>
      <w:proofErr w:type="gramEnd"/>
      <w:r w:rsidRPr="008F2604">
        <w:rPr>
          <w:rFonts w:ascii="Times New Roman" w:eastAsia="Calibri" w:hAnsi="Times New Roman" w:cs="Times New Roman"/>
        </w:rPr>
        <w:t>:</w:t>
      </w:r>
    </w:p>
    <w:p w:rsidR="000213F3" w:rsidRPr="008F2604" w:rsidRDefault="00AE548C" w:rsidP="006075E2">
      <w:pPr>
        <w:numPr>
          <w:ilvl w:val="0"/>
          <w:numId w:val="2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адрес объекта</w:t>
      </w:r>
    </w:p>
    <w:p w:rsidR="000213F3" w:rsidRPr="008F2604" w:rsidRDefault="00AE548C" w:rsidP="006075E2">
      <w:pPr>
        <w:numPr>
          <w:ilvl w:val="0"/>
          <w:numId w:val="2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характеристика объекта (тип) – поле с выпадающим списком:</w:t>
      </w:r>
    </w:p>
    <w:p w:rsidR="000213F3" w:rsidRPr="008F2604" w:rsidRDefault="00AE548C" w:rsidP="006075E2">
      <w:pPr>
        <w:numPr>
          <w:ilvl w:val="0"/>
          <w:numId w:val="24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дата </w:t>
      </w:r>
      <w:proofErr w:type="gramStart"/>
      <w:r w:rsidRPr="008F2604">
        <w:rPr>
          <w:rFonts w:ascii="Times New Roman" w:eastAsia="Calibri" w:hAnsi="Times New Roman" w:cs="Times New Roman"/>
        </w:rPr>
        <w:t>дополнения  (</w:t>
      </w:r>
      <w:proofErr w:type="gramEnd"/>
      <w:r w:rsidRPr="008F2604">
        <w:rPr>
          <w:rFonts w:ascii="Times New Roman" w:eastAsia="Calibri" w:hAnsi="Times New Roman" w:cs="Times New Roman"/>
        </w:rPr>
        <w:t>с какого числа)</w:t>
      </w: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При дополнении нескольких объектов в договор заполняется необходимое количество полей путем нажатия кнопки </w:t>
      </w:r>
      <w:r w:rsidRPr="008F2604">
        <w:rPr>
          <w:rFonts w:ascii="Times New Roman" w:eastAsia="Calibri" w:hAnsi="Times New Roman" w:cs="Times New Roman"/>
          <w:b/>
          <w:u w:val="single"/>
        </w:rPr>
        <w:t>+ Добавить объект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             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Способ получения дополнительного соглашения (поле – с выпадающим списком)</w:t>
      </w:r>
      <w:r w:rsidR="00C716AF" w:rsidRPr="008F2604">
        <w:rPr>
          <w:rFonts w:ascii="Times New Roman" w:eastAsia="Calibri" w:hAnsi="Times New Roman" w:cs="Times New Roman"/>
        </w:rPr>
        <w:t xml:space="preserve"> (см. приложение № 1)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Контактные данные: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Номер телефона (поле текстовое подгружаемое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заполнению.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Электронный адрес (поле текстовое подгружаемое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</w:t>
      </w:r>
    </w:p>
    <w:p w:rsidR="000213F3" w:rsidRPr="008F2604" w:rsidRDefault="000213F3">
      <w:pPr>
        <w:ind w:left="1440"/>
        <w:contextualSpacing/>
        <w:rPr>
          <w:rFonts w:ascii="Times New Roman" w:eastAsia="Calibri" w:hAnsi="Times New Roman" w:cs="Times New Roman"/>
        </w:rPr>
      </w:pPr>
    </w:p>
    <w:p w:rsidR="000213F3" w:rsidRPr="008F2604" w:rsidRDefault="00AE548C" w:rsidP="00C716AF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Нажатие кнопки «Перечень необходимых документов» открывает (загружает) список документов и сведений необходимых для заключения дополнительного соглашения к договору соответствующие требованиям п. 16 и 17 «Правил холодного водоснабжения и водоотведения», утвержденных постановлением Правительства РФ от 29.07.2013г. № 644</w:t>
      </w:r>
      <w:r w:rsidR="00C716AF" w:rsidRPr="008F2604">
        <w:rPr>
          <w:rFonts w:ascii="Times New Roman" w:eastAsia="Calibri" w:hAnsi="Times New Roman" w:cs="Times New Roman"/>
        </w:rPr>
        <w:t xml:space="preserve">. </w:t>
      </w:r>
      <w:r w:rsidR="00C716AF" w:rsidRPr="008F2604">
        <w:rPr>
          <w:rFonts w:ascii="Times New Roman" w:hAnsi="Times New Roman" w:cs="Times New Roman"/>
        </w:rPr>
        <w:t>Список документов загружается в соответствии с типом договора (взаимосвязь типа договора и списка документов указана в приложении № 1).</w:t>
      </w:r>
      <w:r w:rsidRPr="008F2604">
        <w:rPr>
          <w:rFonts w:ascii="Times New Roman" w:eastAsia="Calibri" w:hAnsi="Times New Roman" w:cs="Times New Roman"/>
        </w:rPr>
        <w:t xml:space="preserve"> 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Прикрепление файлов документов. </w:t>
      </w:r>
    </w:p>
    <w:p w:rsidR="000213F3" w:rsidRPr="008F2604" w:rsidRDefault="00AE548C">
      <w:pPr>
        <w:spacing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lastRenderedPageBreak/>
        <w:t>Приложить документы. Загрузка документов происходит по кнопке 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1B46EA88" wp14:editId="0AA01EFA">
            <wp:extent cx="83127" cy="149628"/>
            <wp:effectExtent l="0" t="0" r="0" b="3175"/>
            <wp:docPr id="46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/>
                    </pic:cNvPicPr>
                  </pic:nvPicPr>
                  <pic:blipFill>
                    <a:blip r:embed="rId27"/>
                    <a:stretch/>
                  </pic:blipFill>
                  <pic:spPr bwMode="auto">
                    <a:xfrm>
                      <a:off x="0" y="0"/>
                      <a:ext cx="81627" cy="146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>». Добавить необходимое количество новых полей для загрузки документов, нажав на иконку с символом «</w:t>
      </w:r>
      <w:r w:rsidRPr="008F2604">
        <w:rPr>
          <w:rFonts w:ascii="Times New Roman" w:eastAsia="Wingdings" w:hAnsi="Times New Roman" w:cs="Times New Roman"/>
          <w:color w:val="000000"/>
          <w:sz w:val="24"/>
          <w:szCs w:val="20"/>
        </w:rPr>
        <w:t></w:t>
      </w:r>
      <w:r w:rsidRPr="008F2604">
        <w:rPr>
          <w:rFonts w:ascii="Times New Roman" w:eastAsia="Calibri" w:hAnsi="Times New Roman" w:cs="Times New Roman"/>
        </w:rPr>
        <w:t xml:space="preserve">» и загрузить документы. </w:t>
      </w:r>
    </w:p>
    <w:p w:rsidR="000213F3" w:rsidRPr="008F2604" w:rsidRDefault="00AE548C">
      <w:pPr>
        <w:spacing w:line="276" w:lineRule="auto"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Ячейка «Документ» - поле с выпадающим списком: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Ячейка «Документ» - поле с выпадающим списком: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Документ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 объектом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Документ </w:t>
      </w:r>
      <w:proofErr w:type="spellStart"/>
      <w:r w:rsidRPr="008F2604">
        <w:rPr>
          <w:rFonts w:ascii="Times New Roman" w:eastAsia="Calibri" w:hAnsi="Times New Roman" w:cs="Times New Roman"/>
        </w:rPr>
        <w:t>правообладания</w:t>
      </w:r>
      <w:proofErr w:type="spellEnd"/>
      <w:r w:rsidRPr="008F2604">
        <w:rPr>
          <w:rFonts w:ascii="Times New Roman" w:eastAsia="Calibri" w:hAnsi="Times New Roman" w:cs="Times New Roman"/>
        </w:rPr>
        <w:t xml:space="preserve"> земельным участком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Доверенность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Документ о подключении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Документы на прибор учета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Схема размещения мест для отбора проб воды и (или) сточных вод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с теплоснабжающей организацией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Баланс водопотребления и водоотведения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color w:val="000000"/>
          <w:sz w:val="21"/>
          <w:szCs w:val="21"/>
        </w:rPr>
        <w:t>Договор на оказание услуг по приему и очистке жидких бытовых</w:t>
      </w:r>
    </w:p>
    <w:p w:rsidR="000213F3" w:rsidRPr="008F2604" w:rsidRDefault="00AE548C" w:rsidP="006075E2">
      <w:pPr>
        <w:numPr>
          <w:ilvl w:val="0"/>
          <w:numId w:val="17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color w:val="000000"/>
          <w:sz w:val="21"/>
          <w:szCs w:val="21"/>
        </w:rPr>
        <w:t>Договор на промывку</w:t>
      </w:r>
    </w:p>
    <w:p w:rsidR="000213F3" w:rsidRPr="008F2604" w:rsidRDefault="000213F3">
      <w:pPr>
        <w:ind w:left="720"/>
        <w:contextualSpacing/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После заполнения всех полей в 2 блоке </w:t>
      </w:r>
      <w:proofErr w:type="gramStart"/>
      <w:r w:rsidRPr="008F2604">
        <w:rPr>
          <w:rFonts w:ascii="Times New Roman" w:eastAsia="Calibri" w:hAnsi="Times New Roman" w:cs="Times New Roman"/>
        </w:rPr>
        <w:t>-  «</w:t>
      </w:r>
      <w:proofErr w:type="gramEnd"/>
      <w:r w:rsidRPr="008F2604">
        <w:rPr>
          <w:rFonts w:ascii="Times New Roman" w:eastAsia="Calibri" w:hAnsi="Times New Roman" w:cs="Times New Roman"/>
        </w:rPr>
        <w:t>Форма для заполнения заявление на дополнение объекта в договор», после нажатия кнопки «Сформировать заявку» открывается в режиме просмотра заполненный Бланк заявления на включение объекта(</w:t>
      </w:r>
      <w:proofErr w:type="spellStart"/>
      <w:r w:rsidRPr="008F2604">
        <w:rPr>
          <w:rFonts w:ascii="Times New Roman" w:eastAsia="Calibri" w:hAnsi="Times New Roman" w:cs="Times New Roman"/>
        </w:rPr>
        <w:t>ов</w:t>
      </w:r>
      <w:proofErr w:type="spellEnd"/>
      <w:r w:rsidRPr="008F2604">
        <w:rPr>
          <w:rFonts w:ascii="Times New Roman" w:eastAsia="Calibri" w:hAnsi="Times New Roman" w:cs="Times New Roman"/>
        </w:rPr>
        <w:t>) в договор (Приложение № 3). В случае обнаружения неточности в бланке, абонент имеет возможность внести изменения на форме и повторно сформировать заявление.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3BD11FCF" wp14:editId="60BE0A82">
            <wp:simplePos x="0" y="0"/>
            <wp:positionH relativeFrom="column">
              <wp:posOffset>1905</wp:posOffset>
            </wp:positionH>
            <wp:positionV relativeFrom="paragraph">
              <wp:posOffset>161290</wp:posOffset>
            </wp:positionV>
            <wp:extent cx="1798320" cy="291465"/>
            <wp:effectExtent l="0" t="0" r="0" b="0"/>
            <wp:wrapTight wrapText="bothSides">
              <wp:wrapPolygon edited="1">
                <wp:start x="0" y="0"/>
                <wp:lineTo x="0" y="19765"/>
                <wp:lineTo x="21280" y="19765"/>
                <wp:lineTo x="21280" y="2824"/>
                <wp:lineTo x="21051" y="0"/>
                <wp:lineTo x="0" y="0"/>
              </wp:wrapPolygon>
            </wp:wrapTight>
            <wp:docPr id="47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29"/>
                    <a:stretch/>
                  </pic:blipFill>
                  <pic:spPr bwMode="auto">
                    <a:xfrm>
                      <a:off x="0" y="0"/>
                      <a:ext cx="1798320" cy="291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604">
        <w:rPr>
          <w:rFonts w:ascii="Times New Roman" w:eastAsia="Calibri" w:hAnsi="Times New Roman" w:cs="Times New Roman"/>
        </w:rPr>
        <w:t xml:space="preserve">После нажатие кнопки «Отправить заявку» выводится </w:t>
      </w:r>
      <w:proofErr w:type="gramStart"/>
      <w:r w:rsidRPr="008F2604">
        <w:rPr>
          <w:rFonts w:ascii="Times New Roman" w:eastAsia="Calibri" w:hAnsi="Times New Roman" w:cs="Times New Roman"/>
        </w:rPr>
        <w:t>сообщение  о</w:t>
      </w:r>
      <w:proofErr w:type="gramEnd"/>
      <w:r w:rsidRPr="008F2604">
        <w:rPr>
          <w:rFonts w:ascii="Times New Roman" w:eastAsia="Calibri" w:hAnsi="Times New Roman" w:cs="Times New Roman"/>
        </w:rPr>
        <w:t xml:space="preserve"> подтверждении отправки </w: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 w:rsidP="005D5741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8F2604">
        <w:rPr>
          <w:rFonts w:ascii="Times New Roman" w:eastAsia="Calibri" w:hAnsi="Times New Roman" w:cs="Times New Roman"/>
        </w:rPr>
        <w:t>Далее по регламенту из раздела 7 «После отправки заявления»</w: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23175D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4B9930A" wp14:editId="0E4AD2C2">
                <wp:simplePos x="0" y="0"/>
                <wp:positionH relativeFrom="column">
                  <wp:posOffset>5092700</wp:posOffset>
                </wp:positionH>
                <wp:positionV relativeFrom="paragraph">
                  <wp:posOffset>-486410</wp:posOffset>
                </wp:positionV>
                <wp:extent cx="1242060" cy="236220"/>
                <wp:effectExtent l="0" t="0" r="0" b="0"/>
                <wp:wrapNone/>
                <wp:docPr id="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060" cy="23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115" w:rsidRDefault="00372115">
                            <w:r>
                              <w:t>Приложение №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9930A" id="_x0000_s1033" type="#_x0000_t202" style="position:absolute;left:0;text-align:left;margin-left:401pt;margin-top:-38.3pt;width:97.8pt;height:18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" stroked="f">
                <v:textbox>
                  <w:txbxContent>
                    <w:p w:rsidR="00372115" w:rsidRDefault="00372115">
                      <w:r>
                        <w:t>Приложение № 3</w:t>
                      </w:r>
                    </w:p>
                  </w:txbxContent>
                </v:textbox>
              </v:shape>
            </w:pict>
          </mc:Fallback>
        </mc:AlternateConten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tbl>
      <w:tblPr>
        <w:tblpPr w:leftFromText="180" w:rightFromText="180" w:vertAnchor="page" w:horzAnchor="margin" w:tblpXSpec="center" w:tblpY="721"/>
        <w:tblW w:w="10137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0213F3" w:rsidRPr="008F2604">
        <w:trPr>
          <w:trHeight w:val="1014"/>
        </w:trPr>
        <w:tc>
          <w:tcPr>
            <w:tcW w:w="4788" w:type="dxa"/>
          </w:tcPr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F1F5634" wp14:editId="303AD4F2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50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="00273546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__</w:t>
            </w:r>
            <w:proofErr w:type="gramStart"/>
            <w:r w:rsidR="00273546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 xml:space="preserve">  </w:t>
            </w:r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(</w:t>
            </w:r>
            <w:proofErr w:type="gramEnd"/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район -</w:t>
            </w:r>
            <w:r w:rsidRPr="008F2604">
              <w:rPr>
                <w:rFonts w:ascii="Times New Roman" w:eastAsia="Calibri" w:hAnsi="Times New Roman" w:cs="Times New Roman"/>
                <w:b/>
                <w:highlight w:val="yellow"/>
                <w:u w:val="single"/>
              </w:rPr>
              <w:t xml:space="preserve"> 7)</w:t>
            </w:r>
          </w:p>
          <w:p w:rsidR="000213F3" w:rsidRPr="008F2604" w:rsidRDefault="000213F3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0213F3" w:rsidRPr="008F2604" w:rsidRDefault="00AE548C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0213F3" w:rsidRPr="008F2604" w:rsidRDefault="00AE548C" w:rsidP="00273546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273546" w:rsidRPr="008F2604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_</w:t>
            </w:r>
            <w:proofErr w:type="gramEnd"/>
            <w:r w:rsidR="00273546" w:rsidRPr="008F2604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_________________________</w:t>
            </w:r>
          </w:p>
          <w:p w:rsidR="000213F3" w:rsidRPr="008F2604" w:rsidRDefault="000213F3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0213F3" w:rsidRPr="008F2604" w:rsidRDefault="00AE548C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="00273546" w:rsidRPr="008F2604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_</w:t>
            </w:r>
            <w:r w:rsidR="00273546" w:rsidRPr="008F2604">
              <w:rPr>
                <w:rFonts w:ascii="Times New Roman" w:eastAsia="Calibri" w:hAnsi="Times New Roman" w:cs="Times New Roman"/>
                <w:b/>
                <w:sz w:val="16"/>
                <w:szCs w:val="16"/>
                <w:highlight w:val="yellow"/>
              </w:rPr>
              <w:t>___________</w:t>
            </w:r>
          </w:p>
          <w:p w:rsidR="000213F3" w:rsidRPr="008F2604" w:rsidRDefault="00AE548C" w:rsidP="0027354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e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-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>mail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:    </w:t>
            </w:r>
            <w:r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eastAsia="ru-RU"/>
              </w:rPr>
              <w:t xml:space="preserve"> </w:t>
            </w:r>
            <w:r w:rsidR="00273546" w:rsidRPr="008F2604">
              <w:rPr>
                <w:rFonts w:ascii="Times New Roman" w:eastAsia="Times New Roman" w:hAnsi="Times New Roman" w:cs="Times New Roman"/>
                <w:b/>
                <w:sz w:val="16"/>
                <w:szCs w:val="16"/>
                <w:highlight w:val="yellow"/>
                <w:lang w:eastAsia="ru-RU"/>
              </w:rPr>
              <w:t>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                    </w:t>
            </w:r>
          </w:p>
        </w:tc>
      </w:tr>
    </w:tbl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0213F3" w:rsidRPr="008F2604" w:rsidRDefault="00AE548C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дополнение объекта(</w:t>
      </w:r>
      <w:proofErr w:type="spellStart"/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ов</w:t>
      </w:r>
      <w:proofErr w:type="spellEnd"/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) в договора </w:t>
      </w: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0213F3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12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     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Прошу включить в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договор холодного водоснабжения и водоотведения 3-104 от </w:t>
      </w: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12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17.02.2017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объект(ы), расположенный по адресу: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г. Самара, Промышленный район, ул. </w:t>
      </w:r>
    </w:p>
    <w:p w:rsidR="000213F3" w:rsidRPr="008F2604" w:rsidRDefault="00273546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12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Калинина, д. </w:t>
      </w:r>
      <w:proofErr w:type="gramStart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00</w:t>
      </w:r>
      <w:r w:rsidR="00AE548C"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,</w:t>
      </w:r>
      <w:r w:rsidR="00AE548C"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="00AE548C"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Отдельно</w:t>
      </w:r>
      <w:proofErr w:type="gramEnd"/>
      <w:r w:rsidR="00AE548C"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 стоящее здание</w:t>
      </w:r>
      <w:r w:rsidR="00AE548C"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, с 01.10.2023г.</w:t>
      </w:r>
    </w:p>
    <w:p w:rsidR="000213F3" w:rsidRPr="008F2604" w:rsidRDefault="00AE548C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1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Способ получения дополнительного соглашения: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______________________</w:t>
      </w: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0213F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Приложенные документы:</w:t>
      </w:r>
    </w:p>
    <w:p w:rsidR="000213F3" w:rsidRPr="008F2604" w:rsidRDefault="00AE548C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Наименования приложенных документов</w:t>
      </w: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08"/>
      </w:tblGrid>
      <w:tr w:rsidR="000213F3" w:rsidRPr="008F2604">
        <w:tc>
          <w:tcPr>
            <w:tcW w:w="5508" w:type="dxa"/>
          </w:tcPr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Исполнитель_____________________________________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___________________________________________</w:t>
            </w:r>
          </w:p>
          <w:p w:rsidR="000213F3" w:rsidRPr="008F2604" w:rsidRDefault="00AE548C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Начальник Договорного отдела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Кифарюк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Н.Г. ________</w:t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№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вх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.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внутр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регистрация _____________________________</w:t>
            </w: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ab/>
            </w:r>
          </w:p>
          <w:p w:rsidR="000213F3" w:rsidRPr="008F2604" w:rsidRDefault="00AE548C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</w:t>
            </w:r>
          </w:p>
        </w:tc>
      </w:tr>
    </w:tbl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213F3" w:rsidRPr="008F2604" w:rsidRDefault="000213F3">
      <w:pPr>
        <w:rPr>
          <w:rFonts w:ascii="Times New Roman" w:eastAsia="Calibri" w:hAnsi="Times New Roman" w:cs="Times New Roman"/>
          <w:b/>
        </w:rPr>
        <w:sectPr w:rsidR="000213F3" w:rsidRPr="008F260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213F3" w:rsidRPr="008F2604" w:rsidRDefault="00273546">
      <w:pPr>
        <w:rPr>
          <w:rFonts w:ascii="Times New Roman" w:eastAsia="Calibri" w:hAnsi="Times New Roman" w:cs="Times New Roman"/>
          <w:b/>
        </w:rPr>
        <w:sectPr w:rsidR="000213F3" w:rsidRPr="008F2604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8F2604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ECF67E3" wp14:editId="25D15033">
                <wp:simplePos x="0" y="0"/>
                <wp:positionH relativeFrom="column">
                  <wp:posOffset>6084608</wp:posOffset>
                </wp:positionH>
                <wp:positionV relativeFrom="paragraph">
                  <wp:posOffset>4571365</wp:posOffset>
                </wp:positionV>
                <wp:extent cx="754083" cy="95002"/>
                <wp:effectExtent l="0" t="0" r="27305" b="19685"/>
                <wp:wrapNone/>
                <wp:docPr id="439" name="Прямоугольник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E1B62A" id="Прямоугольник 439" o:spid="_x0000_s1026" style="position:absolute;margin-left:479.1pt;margin-top:359.95pt;width:59.4pt;height:7.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ECF67E3" wp14:editId="25D15033">
                <wp:simplePos x="0" y="0"/>
                <wp:positionH relativeFrom="column">
                  <wp:posOffset>4667051</wp:posOffset>
                </wp:positionH>
                <wp:positionV relativeFrom="paragraph">
                  <wp:posOffset>4569934</wp:posOffset>
                </wp:positionV>
                <wp:extent cx="754083" cy="95002"/>
                <wp:effectExtent l="0" t="0" r="27305" b="19685"/>
                <wp:wrapNone/>
                <wp:docPr id="438" name="Прямоугольник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9B60B5" id="Прямоугольник 438" o:spid="_x0000_s1026" style="position:absolute;margin-left:367.5pt;margin-top:359.85pt;width:59.4pt;height:7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ECF67E3" wp14:editId="25D15033">
                <wp:simplePos x="0" y="0"/>
                <wp:positionH relativeFrom="column">
                  <wp:posOffset>4711719</wp:posOffset>
                </wp:positionH>
                <wp:positionV relativeFrom="paragraph">
                  <wp:posOffset>3648814</wp:posOffset>
                </wp:positionV>
                <wp:extent cx="3281974" cy="95002"/>
                <wp:effectExtent l="0" t="0" r="13970" b="19685"/>
                <wp:wrapNone/>
                <wp:docPr id="437" name="Прямоугольник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1974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B9C539" id="Прямоугольник 437" o:spid="_x0000_s1026" style="position:absolute;margin-left:371pt;margin-top:287.3pt;width:258.4pt;height:7.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ECF67E3" wp14:editId="25D15033">
                <wp:simplePos x="0" y="0"/>
                <wp:positionH relativeFrom="column">
                  <wp:posOffset>5694358</wp:posOffset>
                </wp:positionH>
                <wp:positionV relativeFrom="paragraph">
                  <wp:posOffset>3266677</wp:posOffset>
                </wp:positionV>
                <wp:extent cx="2299648" cy="95534"/>
                <wp:effectExtent l="0" t="0" r="24765" b="19050"/>
                <wp:wrapNone/>
                <wp:docPr id="436" name="Прямоугольник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9648" cy="955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85E78A" id="Прямоугольник 436" o:spid="_x0000_s1026" style="position:absolute;margin-left:448.35pt;margin-top:257.2pt;width:181.05pt;height:7.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ECF67E3" wp14:editId="25D15033">
                <wp:simplePos x="0" y="0"/>
                <wp:positionH relativeFrom="column">
                  <wp:posOffset>3913325</wp:posOffset>
                </wp:positionH>
                <wp:positionV relativeFrom="paragraph">
                  <wp:posOffset>1792719</wp:posOffset>
                </wp:positionV>
                <wp:extent cx="754083" cy="559558"/>
                <wp:effectExtent l="0" t="0" r="27305" b="12065"/>
                <wp:wrapNone/>
                <wp:docPr id="435" name="Прямоугольник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5595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92ECC" id="Прямоугольник 435" o:spid="_x0000_s1026" style="position:absolute;margin-left:308.15pt;margin-top:141.15pt;width:59.4pt;height:44.0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ECF67E3" wp14:editId="25D15033">
                <wp:simplePos x="0" y="0"/>
                <wp:positionH relativeFrom="column">
                  <wp:posOffset>2718701</wp:posOffset>
                </wp:positionH>
                <wp:positionV relativeFrom="paragraph">
                  <wp:posOffset>1546472</wp:posOffset>
                </wp:positionV>
                <wp:extent cx="754083" cy="95002"/>
                <wp:effectExtent l="0" t="0" r="27305" b="19685"/>
                <wp:wrapNone/>
                <wp:docPr id="434" name="Прямоугольник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B2BA7" id="Прямоугольник 434" o:spid="_x0000_s1026" style="position:absolute;margin-left:214.05pt;margin-top:121.75pt;width:59.4pt;height:7.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6ECF67E3" wp14:editId="25D15033">
                <wp:simplePos x="0" y="0"/>
                <wp:positionH relativeFrom="column">
                  <wp:posOffset>3026220</wp:posOffset>
                </wp:positionH>
                <wp:positionV relativeFrom="paragraph">
                  <wp:posOffset>1342343</wp:posOffset>
                </wp:positionV>
                <wp:extent cx="2906974" cy="95002"/>
                <wp:effectExtent l="0" t="0" r="27305" b="19685"/>
                <wp:wrapNone/>
                <wp:docPr id="433" name="Прямоугольник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6974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155043" id="Прямоугольник 433" o:spid="_x0000_s1026" style="position:absolute;margin-left:238.3pt;margin-top:105.7pt;width:228.9pt;height:7.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ECF67E3" wp14:editId="25D15033">
                <wp:simplePos x="0" y="0"/>
                <wp:positionH relativeFrom="column">
                  <wp:posOffset>4370525</wp:posOffset>
                </wp:positionH>
                <wp:positionV relativeFrom="paragraph">
                  <wp:posOffset>1171746</wp:posOffset>
                </wp:positionV>
                <wp:extent cx="880281" cy="101438"/>
                <wp:effectExtent l="0" t="0" r="15240" b="13335"/>
                <wp:wrapNone/>
                <wp:docPr id="432" name="Прямоугольник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281" cy="10143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86DCA" id="Прямоугольник 432" o:spid="_x0000_s1026" style="position:absolute;margin-left:344.15pt;margin-top:92.25pt;width:69.3pt;height:8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ECF67E3" wp14:editId="25D15033">
                <wp:simplePos x="0" y="0"/>
                <wp:positionH relativeFrom="column">
                  <wp:posOffset>3305791</wp:posOffset>
                </wp:positionH>
                <wp:positionV relativeFrom="paragraph">
                  <wp:posOffset>1170552</wp:posOffset>
                </wp:positionV>
                <wp:extent cx="607325" cy="95002"/>
                <wp:effectExtent l="0" t="0" r="21590" b="19685"/>
                <wp:wrapNone/>
                <wp:docPr id="431" name="Прямоугольник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325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210DD1" id="Прямоугольник 431" o:spid="_x0000_s1026" style="position:absolute;margin-left:260.3pt;margin-top:92.15pt;width:47.8pt;height:7.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6ECF67E3" wp14:editId="25D15033">
                <wp:simplePos x="0" y="0"/>
                <wp:positionH relativeFrom="column">
                  <wp:posOffset>2179984</wp:posOffset>
                </wp:positionH>
                <wp:positionV relativeFrom="paragraph">
                  <wp:posOffset>1176997</wp:posOffset>
                </wp:positionV>
                <wp:extent cx="754083" cy="95002"/>
                <wp:effectExtent l="0" t="0" r="27305" b="19685"/>
                <wp:wrapNone/>
                <wp:docPr id="430" name="Прямоугольник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83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C32A5C" id="Прямоугольник 430" o:spid="_x0000_s1026" style="position:absolute;margin-left:171.65pt;margin-top:92.7pt;width:59.4pt;height:7.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ECF67E3" wp14:editId="25D15033">
                <wp:simplePos x="0" y="0"/>
                <wp:positionH relativeFrom="column">
                  <wp:posOffset>2719146</wp:posOffset>
                </wp:positionH>
                <wp:positionV relativeFrom="paragraph">
                  <wp:posOffset>1001149</wp:posOffset>
                </wp:positionV>
                <wp:extent cx="3057098" cy="150125"/>
                <wp:effectExtent l="0" t="0" r="10160" b="21590"/>
                <wp:wrapNone/>
                <wp:docPr id="429" name="Прямоугольник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7098" cy="150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3FCC50" id="Прямоугольник 429" o:spid="_x0000_s1026" style="position:absolute;margin-left:214.1pt;margin-top:78.85pt;width:240.7pt;height:11.8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ECF67E3" wp14:editId="25D15033">
                <wp:simplePos x="0" y="0"/>
                <wp:positionH relativeFrom="column">
                  <wp:posOffset>2104997</wp:posOffset>
                </wp:positionH>
                <wp:positionV relativeFrom="paragraph">
                  <wp:posOffset>298289</wp:posOffset>
                </wp:positionV>
                <wp:extent cx="2442949" cy="95002"/>
                <wp:effectExtent l="0" t="0" r="14605" b="19685"/>
                <wp:wrapNone/>
                <wp:docPr id="428" name="Прямоугольник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2949" cy="9500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2FA50" id="Прямоугольник 428" o:spid="_x0000_s1026" style="position:absolute;margin-left:165.75pt;margin-top:23.5pt;width:192.35pt;height:7.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5C080966" wp14:editId="3B5D84D1">
            <wp:extent cx="9633412" cy="5562600"/>
            <wp:effectExtent l="0" t="0" r="6350" b="0"/>
            <wp:docPr id="51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/>
                    </pic:cNvPicPr>
                  </pic:nvPicPr>
                  <pic:blipFill>
                    <a:blip r:embed="rId34"/>
                    <a:srcRect l="21635" t="25926" r="17307" b="11394"/>
                    <a:stretch/>
                  </pic:blipFill>
                  <pic:spPr bwMode="auto">
                    <a:xfrm>
                      <a:off x="0" y="0"/>
                      <a:ext cx="9627235" cy="555903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AE548C" w:rsidP="00577894">
      <w:pPr>
        <w:pStyle w:val="1"/>
        <w:numPr>
          <w:ilvl w:val="1"/>
          <w:numId w:val="32"/>
        </w:numPr>
        <w:rPr>
          <w:rFonts w:ascii="Times New Roman" w:hAnsi="Times New Roman" w:cs="Times New Roman"/>
          <w:sz w:val="32"/>
          <w:szCs w:val="32"/>
        </w:rPr>
      </w:pPr>
      <w:bookmarkStart w:id="18" w:name="_Toc136851194"/>
      <w:r w:rsidRPr="008F2604">
        <w:rPr>
          <w:rFonts w:ascii="Times New Roman" w:hAnsi="Times New Roman" w:cs="Times New Roman"/>
          <w:sz w:val="32"/>
          <w:szCs w:val="32"/>
        </w:rPr>
        <w:lastRenderedPageBreak/>
        <w:t>Форма «Исключение объекта из действующего договора»</w:t>
      </w:r>
      <w:bookmarkEnd w:id="18"/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 выборе в меню «Подать заявление» клавишу «Исключение объекта из действующего договора» в правой части ЛКК отображается:</w:t>
      </w:r>
    </w:p>
    <w:p w:rsidR="000213F3" w:rsidRPr="008F2604" w:rsidRDefault="00AE548C">
      <w:pPr>
        <w:rPr>
          <w:rFonts w:ascii="Times New Roman" w:eastAsia="Calibri" w:hAnsi="Times New Roman" w:cs="Times New Roman"/>
          <w:b/>
          <w:i/>
        </w:rPr>
      </w:pPr>
      <w:r w:rsidRPr="008F2604">
        <w:rPr>
          <w:rFonts w:ascii="Times New Roman" w:eastAsia="Calibri" w:hAnsi="Times New Roman" w:cs="Times New Roman"/>
          <w:b/>
          <w:i/>
        </w:rPr>
        <w:t xml:space="preserve">1 Блок </w:t>
      </w:r>
      <w:proofErr w:type="gramStart"/>
      <w:r w:rsidRPr="008F2604">
        <w:rPr>
          <w:rFonts w:ascii="Times New Roman" w:eastAsia="Calibri" w:hAnsi="Times New Roman" w:cs="Times New Roman"/>
          <w:b/>
          <w:i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  <w:i/>
        </w:rPr>
        <w:t>Текущие данные абонента»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Код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Статус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Наименование абонента;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КПП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ОГРН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Адрес регистрации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Район по юридическому адресу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Руководитель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Должность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Основание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Список текущих договоров</w:t>
      </w:r>
    </w:p>
    <w:p w:rsidR="000213F3" w:rsidRPr="008F2604" w:rsidRDefault="00AE548C">
      <w:pPr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Данные в блоке «Текущие данные абонента» </w:t>
      </w:r>
      <w:proofErr w:type="gramStart"/>
      <w:r w:rsidRPr="008F2604">
        <w:rPr>
          <w:rFonts w:ascii="Times New Roman" w:eastAsia="Calibri" w:hAnsi="Times New Roman" w:cs="Times New Roman"/>
        </w:rPr>
        <w:t>интегрируются  из</w:t>
      </w:r>
      <w:proofErr w:type="gramEnd"/>
      <w:r w:rsidRPr="008F2604">
        <w:rPr>
          <w:rFonts w:ascii="Times New Roman" w:eastAsia="Calibri" w:hAnsi="Times New Roman" w:cs="Times New Roman"/>
        </w:rPr>
        <w:t xml:space="preserve"> справочника </w:t>
      </w:r>
      <w:r w:rsidRPr="008F2604">
        <w:rPr>
          <w:rFonts w:ascii="Times New Roman" w:eastAsia="Calibri" w:hAnsi="Times New Roman" w:cs="Times New Roman"/>
          <w:lang w:val="en-US"/>
        </w:rPr>
        <w:t>Access</w:t>
      </w:r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rPr>
          <w:rFonts w:ascii="Times New Roman" w:eastAsia="Calibri" w:hAnsi="Times New Roman" w:cs="Times New Roman"/>
          <w:b/>
        </w:rPr>
      </w:pPr>
      <w:r w:rsidRPr="008F2604">
        <w:rPr>
          <w:rFonts w:ascii="Times New Roman" w:eastAsia="Calibri" w:hAnsi="Times New Roman" w:cs="Times New Roman"/>
          <w:b/>
        </w:rPr>
        <w:t xml:space="preserve">2 Блок </w:t>
      </w:r>
      <w:proofErr w:type="gramStart"/>
      <w:r w:rsidRPr="008F2604">
        <w:rPr>
          <w:rFonts w:ascii="Times New Roman" w:eastAsia="Calibri" w:hAnsi="Times New Roman" w:cs="Times New Roman"/>
          <w:b/>
        </w:rPr>
        <w:t>-  «</w:t>
      </w:r>
      <w:proofErr w:type="gramEnd"/>
      <w:r w:rsidRPr="008F2604">
        <w:rPr>
          <w:rFonts w:ascii="Times New Roman" w:eastAsia="Calibri" w:hAnsi="Times New Roman" w:cs="Times New Roman"/>
          <w:b/>
        </w:rPr>
        <w:t>Форма для заполнения заявление на исключение объекта из договора»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Договор для исключения объекта - (поле с выпадающим списком, отображаются все текущие договоры абонента). При выборе нужного договора происходит отображение все</w:t>
      </w:r>
      <w:r w:rsidR="00751853" w:rsidRPr="008F2604">
        <w:rPr>
          <w:rFonts w:ascii="Times New Roman" w:eastAsia="Calibri" w:hAnsi="Times New Roman" w:cs="Times New Roman"/>
        </w:rPr>
        <w:t>х</w:t>
      </w:r>
      <w:r w:rsidRPr="008F2604">
        <w:rPr>
          <w:rFonts w:ascii="Times New Roman" w:eastAsia="Calibri" w:hAnsi="Times New Roman" w:cs="Times New Roman"/>
        </w:rPr>
        <w:t xml:space="preserve"> объектов (ТУ) договора (в режиме просмотра)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proofErr w:type="gramStart"/>
      <w:r w:rsidRPr="008F2604">
        <w:rPr>
          <w:rFonts w:ascii="Times New Roman" w:eastAsia="Calibri" w:hAnsi="Times New Roman" w:cs="Times New Roman"/>
        </w:rPr>
        <w:t>Выбор  объекта</w:t>
      </w:r>
      <w:proofErr w:type="gramEnd"/>
      <w:r w:rsidRPr="008F2604">
        <w:rPr>
          <w:rFonts w:ascii="Times New Roman" w:eastAsia="Calibri" w:hAnsi="Times New Roman" w:cs="Times New Roman"/>
        </w:rPr>
        <w:t xml:space="preserve"> (ТУ) для исключения -  (поле в котором отображаются все объекты (точки учета) выбранного ранее договора. Возможность выбора конкретных точек учета для исключения из договора.</w:t>
      </w:r>
    </w:p>
    <w:p w:rsidR="000213F3" w:rsidRPr="008F2604" w:rsidRDefault="00AE548C" w:rsidP="006075E2">
      <w:pPr>
        <w:numPr>
          <w:ilvl w:val="0"/>
          <w:numId w:val="12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Основание для исключения объекта из договора (поле с выпадающим списком). 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продажа объекта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переход права собственности (дарственная и др.)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прекращение арен</w:t>
      </w:r>
      <w:r w:rsidR="00751853" w:rsidRPr="008F2604">
        <w:rPr>
          <w:rFonts w:ascii="Times New Roman" w:eastAsia="Calibri" w:hAnsi="Times New Roman" w:cs="Times New Roman"/>
        </w:rPr>
        <w:t>д</w:t>
      </w:r>
      <w:r w:rsidRPr="008F2604">
        <w:rPr>
          <w:rFonts w:ascii="Times New Roman" w:eastAsia="Calibri" w:hAnsi="Times New Roman" w:cs="Times New Roman"/>
        </w:rPr>
        <w:t xml:space="preserve">ы объекта 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снос объекта</w:t>
      </w:r>
    </w:p>
    <w:p w:rsidR="000213F3" w:rsidRPr="008F2604" w:rsidRDefault="00AE548C" w:rsidP="006075E2">
      <w:pPr>
        <w:numPr>
          <w:ilvl w:val="0"/>
          <w:numId w:val="21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иное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Дата исключение (поле - календарь)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Контактные данные: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Номер телефона (поле текстовое подгружаемое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заполнению.</w:t>
      </w:r>
    </w:p>
    <w:p w:rsidR="000213F3" w:rsidRPr="008F2604" w:rsidRDefault="00AE548C" w:rsidP="006075E2">
      <w:pPr>
        <w:numPr>
          <w:ilvl w:val="0"/>
          <w:numId w:val="14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Электронный адрес (поле текстовое подгружаемое из справочника </w:t>
      </w:r>
      <w:proofErr w:type="spellStart"/>
      <w:r w:rsidRPr="008F2604">
        <w:rPr>
          <w:rFonts w:ascii="Times New Roman" w:eastAsia="Calibri" w:hAnsi="Times New Roman" w:cs="Times New Roman"/>
        </w:rPr>
        <w:t>Access</w:t>
      </w:r>
      <w:proofErr w:type="spellEnd"/>
      <w:r w:rsidRPr="008F2604">
        <w:rPr>
          <w:rFonts w:ascii="Times New Roman" w:eastAsia="Calibri" w:hAnsi="Times New Roman" w:cs="Times New Roman"/>
        </w:rPr>
        <w:t>. Должна быть учтена возможность ручного редактирования). Поле обязательное к заполнению</w:t>
      </w:r>
    </w:p>
    <w:p w:rsidR="000213F3" w:rsidRPr="008F2604" w:rsidRDefault="00AE548C" w:rsidP="006075E2">
      <w:pPr>
        <w:numPr>
          <w:ilvl w:val="0"/>
          <w:numId w:val="13"/>
        </w:numPr>
        <w:spacing w:after="200" w:line="276" w:lineRule="auto"/>
        <w:contextualSpacing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Прикрепление файлов документов </w:t>
      </w: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Приложить документы. Загрузка документов происходит по кнопке 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4A46A597" wp14:editId="134B74C4">
            <wp:extent cx="83127" cy="149628"/>
            <wp:effectExtent l="0" t="0" r="0" b="3175"/>
            <wp:docPr id="52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/>
                    </pic:cNvPicPr>
                  </pic:nvPicPr>
                  <pic:blipFill>
                    <a:blip r:embed="rId27"/>
                    <a:stretch/>
                  </pic:blipFill>
                  <pic:spPr bwMode="auto">
                    <a:xfrm>
                      <a:off x="0" y="0"/>
                      <a:ext cx="81627" cy="146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 xml:space="preserve">». Добавить необходимое количество новых полей для загрузки документов, нажав на иконку с символом </w:t>
      </w:r>
      <w:r w:rsidR="00E93634" w:rsidRPr="008F2604">
        <w:rPr>
          <w:rFonts w:ascii="Times New Roman" w:eastAsia="Calibri" w:hAnsi="Times New Roman" w:cs="Times New Roman"/>
        </w:rPr>
        <w:t>«+</w:t>
      </w:r>
      <w:r w:rsidR="00751853" w:rsidRPr="008F2604">
        <w:rPr>
          <w:rFonts w:ascii="Times New Roman" w:eastAsia="Wingdings" w:hAnsi="Times New Roman" w:cs="Times New Roman"/>
          <w:color w:val="000000"/>
          <w:sz w:val="24"/>
        </w:rPr>
        <w:t></w:t>
      </w:r>
      <w:r w:rsidR="00E93634" w:rsidRPr="008F2604">
        <w:rPr>
          <w:rFonts w:ascii="Times New Roman" w:eastAsia="Calibri" w:hAnsi="Times New Roman" w:cs="Times New Roman"/>
        </w:rPr>
        <w:t>»</w:t>
      </w:r>
      <w:r w:rsidRPr="008F2604">
        <w:rPr>
          <w:rFonts w:ascii="Times New Roman" w:eastAsia="Calibri" w:hAnsi="Times New Roman" w:cs="Times New Roman"/>
        </w:rPr>
        <w:t xml:space="preserve"> и загрузить документы. Есть возможность удалить ошибочно прикрепленный документ </w:t>
      </w:r>
      <w:proofErr w:type="gramStart"/>
      <w:r w:rsidRPr="008F2604">
        <w:rPr>
          <w:rFonts w:ascii="Times New Roman" w:eastAsia="Calibri" w:hAnsi="Times New Roman" w:cs="Times New Roman"/>
        </w:rPr>
        <w:t>«</w:t>
      </w: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50CB44B1" wp14:editId="21170AB3">
            <wp:extent cx="97790" cy="140335"/>
            <wp:effectExtent l="0" t="0" r="0" b="0"/>
            <wp:docPr id="53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/>
                    </pic:cNvPicPr>
                  </pic:nvPicPr>
                  <pic:blipFill>
                    <a:blip r:embed="rId32"/>
                    <a:stretch/>
                  </pic:blipFill>
                  <pic:spPr bwMode="auto">
                    <a:xfrm>
                      <a:off x="0" y="0"/>
                      <a:ext cx="97790" cy="140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F2604">
        <w:rPr>
          <w:rFonts w:ascii="Times New Roman" w:eastAsia="Calibri" w:hAnsi="Times New Roman" w:cs="Times New Roman"/>
        </w:rPr>
        <w:t xml:space="preserve"> »</w:t>
      </w:r>
      <w:proofErr w:type="gramEnd"/>
      <w:r w:rsidRPr="008F2604">
        <w:rPr>
          <w:rFonts w:ascii="Times New Roman" w:eastAsia="Calibri" w:hAnsi="Times New Roman" w:cs="Times New Roman"/>
        </w:rPr>
        <w:t>.</w:t>
      </w:r>
    </w:p>
    <w:p w:rsidR="000213F3" w:rsidRPr="008F2604" w:rsidRDefault="00AE548C">
      <w:pPr>
        <w:ind w:left="720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Ячейка «Документ» - поле с выпадающим списком: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договор купли-продажи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выписка из ЕГРН на объект недвижимости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соглашение о расторжении договора аренды (договор аренды)</w:t>
      </w:r>
    </w:p>
    <w:p w:rsidR="000213F3" w:rsidRPr="008F2604" w:rsidRDefault="00AE548C" w:rsidP="006075E2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 xml:space="preserve"> решение суда</w:t>
      </w:r>
    </w:p>
    <w:p w:rsidR="000213F3" w:rsidRPr="008F2604" w:rsidRDefault="00AE548C" w:rsidP="006075E2">
      <w:pPr>
        <w:numPr>
          <w:ilvl w:val="0"/>
          <w:numId w:val="2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иное</w: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tbl>
      <w:tblPr>
        <w:tblpPr w:leftFromText="180" w:rightFromText="180" w:vertAnchor="page" w:horzAnchor="margin" w:tblpXSpec="center" w:tblpY="1081"/>
        <w:tblW w:w="10137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000" w:firstRow="0" w:lastRow="0" w:firstColumn="0" w:lastColumn="0" w:noHBand="0" w:noVBand="0"/>
      </w:tblPr>
      <w:tblGrid>
        <w:gridCol w:w="4788"/>
        <w:gridCol w:w="5349"/>
      </w:tblGrid>
      <w:tr w:rsidR="00577894" w:rsidRPr="008F2604" w:rsidTr="00315E49">
        <w:trPr>
          <w:trHeight w:val="1014"/>
        </w:trPr>
        <w:tc>
          <w:tcPr>
            <w:tcW w:w="4788" w:type="dxa"/>
          </w:tcPr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701248" behindDoc="0" locked="0" layoutInCell="1" allowOverlap="1" wp14:anchorId="663A8219" wp14:editId="6D9DEA12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125730</wp:posOffset>
                  </wp:positionV>
                  <wp:extent cx="1167130" cy="591820"/>
                  <wp:effectExtent l="0" t="0" r="0" b="0"/>
                  <wp:wrapNone/>
                  <wp:docPr id="22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116713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Абонент 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>13313</w:t>
            </w: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highlight w:val="yellow"/>
                <w:u w:val="single"/>
                <w:lang w:eastAsia="ru-RU"/>
              </w:rPr>
              <w:t xml:space="preserve">   </w:t>
            </w:r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(</w:t>
            </w:r>
            <w:proofErr w:type="gramEnd"/>
            <w:r w:rsidRPr="008F2604">
              <w:rPr>
                <w:rFonts w:ascii="Times New Roman" w:eastAsia="Times New Roman" w:hAnsi="Times New Roman" w:cs="Times New Roman"/>
                <w:b/>
                <w:sz w:val="20"/>
                <w:szCs w:val="24"/>
                <w:highlight w:val="yellow"/>
                <w:u w:val="single"/>
                <w:lang w:eastAsia="ru-RU"/>
              </w:rPr>
              <w:t>район -</w:t>
            </w:r>
            <w:r w:rsidRPr="008F2604">
              <w:rPr>
                <w:rFonts w:ascii="Times New Roman" w:eastAsia="Calibri" w:hAnsi="Times New Roman" w:cs="Times New Roman"/>
                <w:b/>
                <w:highlight w:val="yellow"/>
                <w:u w:val="single"/>
              </w:rPr>
              <w:t xml:space="preserve"> 7)</w:t>
            </w: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BFBFBF"/>
                <w:sz w:val="20"/>
                <w:szCs w:val="24"/>
                <w:lang w:eastAsia="ru-RU"/>
              </w:rPr>
            </w:pPr>
          </w:p>
        </w:tc>
        <w:tc>
          <w:tcPr>
            <w:tcW w:w="5349" w:type="dxa"/>
          </w:tcPr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Главному управляющему директору </w:t>
            </w: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ООО «Самарские коммунальные системы»</w:t>
            </w:r>
          </w:p>
          <w:p w:rsidR="00577894" w:rsidRPr="008F2604" w:rsidRDefault="00577894" w:rsidP="00315E49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В.В. Бирюкову</w:t>
            </w:r>
          </w:p>
          <w:p w:rsidR="00577894" w:rsidRPr="008F2604" w:rsidRDefault="00577894" w:rsidP="00273546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proofErr w:type="gramStart"/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От 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</w:t>
            </w:r>
            <w:r w:rsidR="00273546" w:rsidRPr="008F2604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_</w:t>
            </w:r>
            <w:proofErr w:type="gramEnd"/>
            <w:r w:rsidR="00273546" w:rsidRPr="008F2604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>______________________________</w:t>
            </w:r>
            <w:r w:rsidRPr="008F2604">
              <w:rPr>
                <w:rFonts w:ascii="Times New Roman" w:eastAsia="Calibri" w:hAnsi="Times New Roman" w:cs="Times New Roman"/>
                <w:b/>
                <w:sz w:val="20"/>
                <w:szCs w:val="20"/>
                <w:highlight w:val="yellow"/>
              </w:rPr>
              <w:t xml:space="preserve"> </w:t>
            </w:r>
          </w:p>
          <w:p w:rsidR="00577894" w:rsidRPr="008F2604" w:rsidRDefault="00577894" w:rsidP="00315E49">
            <w:pPr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577894" w:rsidRPr="008F2604" w:rsidRDefault="00577894" w:rsidP="00315E49">
            <w:pPr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 xml:space="preserve">Телефон: </w:t>
            </w:r>
            <w:r w:rsidR="00273546"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eastAsia="ru-RU"/>
              </w:rPr>
              <w:t>_____________</w:t>
            </w:r>
          </w:p>
          <w:p w:rsidR="00577894" w:rsidRPr="008F2604" w:rsidRDefault="00577894" w:rsidP="00273546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</w:pP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 xml:space="preserve"> e-mail:    </w:t>
            </w:r>
            <w:r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val="en-US" w:eastAsia="ru-RU"/>
              </w:rPr>
              <w:t xml:space="preserve"> </w:t>
            </w:r>
            <w:r w:rsidR="00273546" w:rsidRPr="008F2604">
              <w:rPr>
                <w:rFonts w:ascii="Times New Roman" w:eastAsia="Times New Roman" w:hAnsi="Times New Roman" w:cs="Times New Roman"/>
                <w:b/>
                <w:i/>
                <w:sz w:val="16"/>
                <w:szCs w:val="16"/>
                <w:lang w:val="en-US" w:eastAsia="ru-RU"/>
              </w:rPr>
              <w:t>__________________</w:t>
            </w:r>
            <w:r w:rsidRPr="008F260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4"/>
                <w:lang w:val="en-US" w:eastAsia="ru-RU"/>
              </w:rPr>
              <w:t xml:space="preserve"> </w:t>
            </w:r>
          </w:p>
        </w:tc>
      </w:tr>
    </w:tbl>
    <w:p w:rsidR="000213F3" w:rsidRPr="008F2604" w:rsidRDefault="000213F3">
      <w:pPr>
        <w:rPr>
          <w:rFonts w:ascii="Times New Roman" w:eastAsia="Calibri" w:hAnsi="Times New Roman" w:cs="Times New Roman"/>
          <w:b/>
          <w:lang w:val="en-US"/>
        </w:rPr>
      </w:pP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ЗАЯВЛЕНИЕ</w:t>
      </w: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исключение объекта из договора </w:t>
      </w: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577894" w:rsidRPr="008F2604" w:rsidRDefault="00577894" w:rsidP="00577894">
      <w:pPr>
        <w:jc w:val="center"/>
        <w:rPr>
          <w:rFonts w:ascii="Times New Roman" w:eastAsia="Times New Roman" w:hAnsi="Times New Roman" w:cs="Times New Roman"/>
          <w:b/>
          <w:sz w:val="20"/>
          <w:szCs w:val="24"/>
          <w:lang w:eastAsia="ru-RU"/>
        </w:rPr>
      </w:pPr>
    </w:p>
    <w:p w:rsidR="00577894" w:rsidRPr="008F2604" w:rsidRDefault="00577894" w:rsidP="00577894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     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Прошу исключить из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договора холодного водоснабжения и водоотведения 3-104 от </w:t>
      </w:r>
    </w:p>
    <w:p w:rsidR="00577894" w:rsidRPr="008F2604" w:rsidRDefault="00577894" w:rsidP="00577894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17.02.2017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 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01.10.2023</w:t>
      </w:r>
      <w:proofErr w:type="gramEnd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 г.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объект(ы), расположенный по адресу: </w:t>
      </w:r>
    </w:p>
    <w:p w:rsidR="00577894" w:rsidRPr="008F2604" w:rsidRDefault="00577894" w:rsidP="00577894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Точка 27, Железнодорожный, КРАСНОАРМЕЙСКАЯ УЛ (Самара), дом № </w:t>
      </w:r>
      <w:r w:rsidR="00273546" w:rsidRPr="008F260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00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, </w:t>
      </w:r>
    </w:p>
    <w:p w:rsidR="00577894" w:rsidRPr="008F2604" w:rsidRDefault="00577894" w:rsidP="00577894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Точка 30, </w:t>
      </w:r>
      <w:r w:rsidRPr="008F260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Железнодорожный, КРАСНОАРМЕЙСКАЯ УЛ (Самара), дом № </w:t>
      </w:r>
      <w:r w:rsidR="00273546"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00</w:t>
      </w:r>
    </w:p>
    <w:p w:rsidR="00577894" w:rsidRPr="008F2604" w:rsidRDefault="00577894" w:rsidP="00577894">
      <w:pPr>
        <w:widowControl w:val="0"/>
        <w:tabs>
          <w:tab w:val="left" w:pos="90"/>
          <w:tab w:val="right" w:pos="951"/>
          <w:tab w:val="center" w:pos="1169"/>
          <w:tab w:val="center" w:pos="1529"/>
          <w:tab w:val="left" w:pos="1747"/>
          <w:tab w:val="left" w:pos="2107"/>
          <w:tab w:val="left" w:pos="3725"/>
          <w:tab w:val="left" w:pos="11109"/>
        </w:tabs>
        <w:spacing w:after="36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 связи 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с </w:t>
      </w:r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 xml:space="preserve">продажей </w:t>
      </w:r>
      <w:proofErr w:type="gramStart"/>
      <w:r w:rsidRPr="008F2604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eastAsia="ru-RU"/>
        </w:rPr>
        <w:t>объекта</w:t>
      </w: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.</w:t>
      </w:r>
      <w:proofErr w:type="gramEnd"/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Приложенные документы:</w:t>
      </w: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F260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Наименования приложенных документов</w:t>
      </w: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text" w:horzAnchor="page" w:tblpX="1168" w:tblpY="21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08"/>
      </w:tblGrid>
      <w:tr w:rsidR="00577894" w:rsidRPr="008F2604" w:rsidTr="00315E49">
        <w:tc>
          <w:tcPr>
            <w:tcW w:w="5508" w:type="dxa"/>
          </w:tcPr>
          <w:p w:rsidR="00577894" w:rsidRPr="008F2604" w:rsidRDefault="00577894" w:rsidP="00315E4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Исполнитель_____________________________________</w:t>
            </w:r>
          </w:p>
          <w:p w:rsidR="00577894" w:rsidRPr="008F2604" w:rsidRDefault="00577894" w:rsidP="00315E4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___________________________________________</w:t>
            </w:r>
          </w:p>
          <w:p w:rsidR="00577894" w:rsidRPr="008F2604" w:rsidRDefault="00577894" w:rsidP="00315E49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Начальник Договорного отдела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Кифарюк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Н.Г. ________</w:t>
            </w:r>
          </w:p>
          <w:p w:rsidR="00577894" w:rsidRPr="008F2604" w:rsidRDefault="00577894" w:rsidP="00315E49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№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вх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. </w:t>
            </w:r>
            <w:proofErr w:type="spellStart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внутр</w:t>
            </w:r>
            <w:proofErr w:type="spellEnd"/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регистрация _____________________________</w:t>
            </w: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ab/>
            </w:r>
          </w:p>
          <w:p w:rsidR="00577894" w:rsidRPr="008F2604" w:rsidRDefault="00577894" w:rsidP="00315E49">
            <w:pPr>
              <w:tabs>
                <w:tab w:val="right" w:pos="5832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F2604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Дата __________________________________________</w:t>
            </w:r>
          </w:p>
        </w:tc>
      </w:tr>
    </w:tbl>
    <w:p w:rsidR="00577894" w:rsidRPr="008F2604" w:rsidRDefault="00577894" w:rsidP="00577894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77894" w:rsidRPr="008F2604" w:rsidRDefault="00577894" w:rsidP="00577894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577894" w:rsidRPr="008F2604" w:rsidRDefault="00577894" w:rsidP="0057789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6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lastRenderedPageBreak/>
        <w:t xml:space="preserve">После заполнения всех полей в 2 блоке </w:t>
      </w:r>
      <w:proofErr w:type="gramStart"/>
      <w:r w:rsidRPr="008F2604">
        <w:rPr>
          <w:rFonts w:ascii="Times New Roman" w:eastAsia="Calibri" w:hAnsi="Times New Roman" w:cs="Times New Roman"/>
        </w:rPr>
        <w:t>-  «</w:t>
      </w:r>
      <w:proofErr w:type="gramEnd"/>
      <w:r w:rsidRPr="008F2604">
        <w:rPr>
          <w:rFonts w:ascii="Times New Roman" w:eastAsia="Calibri" w:hAnsi="Times New Roman" w:cs="Times New Roman"/>
        </w:rPr>
        <w:t>Форма для заполнения заявление на исключение объекта из договора» путем нажатия кнопки «Сформировать заявку» открывается в режиме просмотра заполненный Бланк заявления на исключение объекта из договора (Приложение № 4). В случае обнаружения неточности в бланке, абонент имеет возможность внести изменения на форме и повторно сформировать заявление.</w:t>
      </w:r>
    </w:p>
    <w:p w:rsidR="000213F3" w:rsidRPr="008F2604" w:rsidRDefault="000213F3">
      <w:pPr>
        <w:rPr>
          <w:rFonts w:ascii="Times New Roman" w:eastAsia="Calibri" w:hAnsi="Times New Roman" w:cs="Times New Roman"/>
        </w:rPr>
      </w:pPr>
    </w:p>
    <w:p w:rsidR="000213F3" w:rsidRPr="008F2604" w:rsidRDefault="00AE548C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06B5D6F0" wp14:editId="09036DB0">
            <wp:simplePos x="0" y="0"/>
            <wp:positionH relativeFrom="column">
              <wp:posOffset>1905</wp:posOffset>
            </wp:positionH>
            <wp:positionV relativeFrom="paragraph">
              <wp:posOffset>161290</wp:posOffset>
            </wp:positionV>
            <wp:extent cx="1798320" cy="291465"/>
            <wp:effectExtent l="0" t="0" r="0" b="0"/>
            <wp:wrapTight wrapText="bothSides">
              <wp:wrapPolygon edited="1">
                <wp:start x="0" y="0"/>
                <wp:lineTo x="0" y="19765"/>
                <wp:lineTo x="21280" y="19765"/>
                <wp:lineTo x="21280" y="2824"/>
                <wp:lineTo x="21051" y="0"/>
                <wp:lineTo x="0" y="0"/>
              </wp:wrapPolygon>
            </wp:wrapTight>
            <wp:docPr id="54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/>
                    </pic:cNvPicPr>
                  </pic:nvPicPr>
                  <pic:blipFill>
                    <a:blip r:embed="rId29"/>
                    <a:stretch/>
                  </pic:blipFill>
                  <pic:spPr bwMode="auto">
                    <a:xfrm>
                      <a:off x="0" y="0"/>
                      <a:ext cx="1798320" cy="291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F2604">
        <w:rPr>
          <w:rFonts w:ascii="Times New Roman" w:eastAsia="Calibri" w:hAnsi="Times New Roman" w:cs="Times New Roman"/>
        </w:rPr>
        <w:t xml:space="preserve">После нажатие кнопки «Отправить заявку» выводится </w:t>
      </w:r>
      <w:proofErr w:type="gramStart"/>
      <w:r w:rsidRPr="008F2604">
        <w:rPr>
          <w:rFonts w:ascii="Times New Roman" w:eastAsia="Calibri" w:hAnsi="Times New Roman" w:cs="Times New Roman"/>
        </w:rPr>
        <w:t>сообщение  о</w:t>
      </w:r>
      <w:proofErr w:type="gramEnd"/>
      <w:r w:rsidRPr="008F2604">
        <w:rPr>
          <w:rFonts w:ascii="Times New Roman" w:eastAsia="Calibri" w:hAnsi="Times New Roman" w:cs="Times New Roman"/>
        </w:rPr>
        <w:t xml:space="preserve"> подтверждении отправки </w:t>
      </w: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0213F3" w:rsidRPr="008F2604" w:rsidRDefault="000213F3">
      <w:pPr>
        <w:jc w:val="both"/>
        <w:rPr>
          <w:rFonts w:ascii="Times New Roman" w:eastAsia="Calibri" w:hAnsi="Times New Roman" w:cs="Times New Roman"/>
        </w:rPr>
      </w:pPr>
    </w:p>
    <w:p w:rsidR="005D5741" w:rsidRPr="008F2604" w:rsidRDefault="005D5741" w:rsidP="00577894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Далее по регламенту из раздела 7 «После отправки заявления».</w:t>
      </w:r>
    </w:p>
    <w:p w:rsidR="00577894" w:rsidRPr="008F2604" w:rsidRDefault="00577894" w:rsidP="00577894">
      <w:pPr>
        <w:jc w:val="both"/>
        <w:rPr>
          <w:rFonts w:ascii="Times New Roman" w:eastAsia="Calibri" w:hAnsi="Times New Roman" w:cs="Times New Roman"/>
        </w:rPr>
      </w:pPr>
    </w:p>
    <w:p w:rsidR="00577894" w:rsidRPr="008F2604" w:rsidRDefault="00577894" w:rsidP="00577894">
      <w:pPr>
        <w:pStyle w:val="af6"/>
        <w:numPr>
          <w:ilvl w:val="0"/>
          <w:numId w:val="32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bookmarkStart w:id="19" w:name="_Toc136851195"/>
      <w:r w:rsidRPr="008F2604">
        <w:rPr>
          <w:rStyle w:val="10"/>
          <w:rFonts w:ascii="Times New Roman" w:hAnsi="Times New Roman" w:cs="Times New Roman"/>
        </w:rPr>
        <w:t>Мои обращения</w:t>
      </w:r>
      <w:bookmarkEnd w:id="19"/>
      <w:r w:rsidRPr="008F2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F2604">
        <w:rPr>
          <w:rFonts w:ascii="Times New Roman" w:eastAsia="Times New Roman" w:hAnsi="Times New Roman" w:cs="Times New Roman"/>
          <w:sz w:val="24"/>
          <w:szCs w:val="28"/>
          <w:lang w:eastAsia="ru-RU"/>
        </w:rPr>
        <w:t>(кнопка из Виртуальной приемной)</w:t>
      </w:r>
    </w:p>
    <w:p w:rsidR="00577894" w:rsidRPr="008F2604" w:rsidRDefault="00577894" w:rsidP="00577894">
      <w:pPr>
        <w:jc w:val="both"/>
        <w:rPr>
          <w:rFonts w:ascii="Times New Roman" w:eastAsia="Calibri" w:hAnsi="Times New Roman" w:cs="Times New Roman"/>
        </w:rPr>
      </w:pPr>
      <w:r w:rsidRPr="008F2604">
        <w:rPr>
          <w:rFonts w:ascii="Times New Roman" w:eastAsia="Calibri" w:hAnsi="Times New Roman" w:cs="Times New Roman"/>
        </w:rPr>
        <w:t>Вынести отдельно кнопку «Мои обращения» в поле «Меню».</w:t>
      </w:r>
    </w:p>
    <w:p w:rsidR="000213F3" w:rsidRPr="008F2604" w:rsidRDefault="00AE548C" w:rsidP="00577894">
      <w:pPr>
        <w:pStyle w:val="1"/>
        <w:numPr>
          <w:ilvl w:val="0"/>
          <w:numId w:val="32"/>
        </w:numPr>
        <w:rPr>
          <w:rFonts w:ascii="Times New Roman" w:hAnsi="Times New Roman" w:cs="Times New Roman"/>
        </w:rPr>
      </w:pPr>
      <w:bookmarkStart w:id="20" w:name="_Toc136851196"/>
      <w:r w:rsidRPr="008F2604">
        <w:rPr>
          <w:rFonts w:ascii="Times New Roman" w:hAnsi="Times New Roman" w:cs="Times New Roman"/>
        </w:rPr>
        <w:t>Гиперссылка «Часто задаваемые вопросы»</w:t>
      </w:r>
      <w:bookmarkEnd w:id="20"/>
    </w:p>
    <w:p w:rsidR="005D5741" w:rsidRPr="008F2604" w:rsidRDefault="005D5741" w:rsidP="005D5741">
      <w:pPr>
        <w:spacing w:line="360" w:lineRule="auto"/>
        <w:ind w:firstLine="600"/>
        <w:rPr>
          <w:rFonts w:ascii="Times New Roman" w:hAnsi="Times New Roman" w:cs="Times New Roman"/>
          <w:sz w:val="24"/>
        </w:rPr>
      </w:pPr>
      <w:r w:rsidRPr="008F2604">
        <w:rPr>
          <w:rFonts w:ascii="Times New Roman" w:hAnsi="Times New Roman" w:cs="Times New Roman"/>
          <w:sz w:val="24"/>
        </w:rPr>
        <w:t>При клике на данный раздел срабатывает ссылка на соответствующий раздел на сайте ООО «Самарские коммунальные системы».</w:t>
      </w:r>
    </w:p>
    <w:p w:rsidR="000213F3" w:rsidRPr="008F2604" w:rsidRDefault="00AD6D99" w:rsidP="005D5741">
      <w:pPr>
        <w:spacing w:line="360" w:lineRule="auto"/>
        <w:ind w:firstLine="60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604">
        <w:rPr>
          <w:rFonts w:ascii="Times New Roman" w:hAnsi="Times New Roman" w:cs="Times New Roman"/>
          <w:bCs/>
          <w:sz w:val="24"/>
          <w:szCs w:val="24"/>
        </w:rPr>
        <w:t>Техническое задание на стадии разработки (Договорной отдел)</w:t>
      </w:r>
    </w:p>
    <w:p w:rsidR="000213F3" w:rsidRPr="008F2604" w:rsidRDefault="00AE548C" w:rsidP="00577894">
      <w:pPr>
        <w:pStyle w:val="1"/>
        <w:numPr>
          <w:ilvl w:val="0"/>
          <w:numId w:val="32"/>
        </w:numPr>
        <w:rPr>
          <w:rFonts w:ascii="Times New Roman" w:hAnsi="Times New Roman" w:cs="Times New Roman"/>
          <w:bCs/>
          <w:szCs w:val="24"/>
        </w:rPr>
      </w:pPr>
      <w:bookmarkStart w:id="21" w:name="_Toc136851197"/>
      <w:r w:rsidRPr="008F2604">
        <w:rPr>
          <w:rFonts w:ascii="Times New Roman" w:hAnsi="Times New Roman" w:cs="Times New Roman"/>
        </w:rPr>
        <w:t>Активность посещения ЛК в Справочнике абонентов в Терминале 60</w:t>
      </w:r>
      <w:bookmarkEnd w:id="21"/>
    </w:p>
    <w:p w:rsidR="000213F3" w:rsidRPr="008F2604" w:rsidRDefault="00AE548C">
      <w:pPr>
        <w:spacing w:line="36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F2604">
        <w:rPr>
          <w:rFonts w:ascii="Times New Roman" w:hAnsi="Times New Roman" w:cs="Times New Roman"/>
          <w:sz w:val="24"/>
          <w:szCs w:val="26"/>
        </w:rPr>
        <w:t xml:space="preserve">Рассмотреть возможность отслеживания посещаемости ЛК в справочнике абонентов в Терминале 60. </w:t>
      </w:r>
      <w:r w:rsidRPr="008F2604">
        <w:rPr>
          <w:rFonts w:ascii="Times New Roman" w:hAnsi="Times New Roman" w:cs="Times New Roman"/>
        </w:rPr>
        <w:t xml:space="preserve">                     </w:t>
      </w:r>
    </w:p>
    <w:p w:rsidR="000213F3" w:rsidRPr="008F2604" w:rsidRDefault="00273546">
      <w:pPr>
        <w:pStyle w:val="af7"/>
        <w:jc w:val="center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309D14C" wp14:editId="0AAF2EDF">
                <wp:simplePos x="0" y="0"/>
                <wp:positionH relativeFrom="column">
                  <wp:posOffset>1746913</wp:posOffset>
                </wp:positionH>
                <wp:positionV relativeFrom="paragraph">
                  <wp:posOffset>1261224</wp:posOffset>
                </wp:positionV>
                <wp:extent cx="883769" cy="53671"/>
                <wp:effectExtent l="0" t="0" r="12065" b="22860"/>
                <wp:wrapNone/>
                <wp:docPr id="451" name="Прямоугольник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769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F6C2B" id="Прямоугольник 451" o:spid="_x0000_s1026" style="position:absolute;margin-left:137.55pt;margin-top:99.3pt;width:69.6pt;height:4.2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309D14C" wp14:editId="0AAF2EDF">
                <wp:simplePos x="0" y="0"/>
                <wp:positionH relativeFrom="column">
                  <wp:posOffset>1746913</wp:posOffset>
                </wp:positionH>
                <wp:positionV relativeFrom="paragraph">
                  <wp:posOffset>1807133</wp:posOffset>
                </wp:positionV>
                <wp:extent cx="3432412" cy="184245"/>
                <wp:effectExtent l="0" t="0" r="15875" b="25400"/>
                <wp:wrapNone/>
                <wp:docPr id="450" name="Прямоугольник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2412" cy="184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6526BD" id="Прямоугольник 450" o:spid="_x0000_s1026" style="position:absolute;margin-left:137.55pt;margin-top:142.3pt;width:270.25pt;height:14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309D14C" wp14:editId="0AAF2EDF">
                <wp:simplePos x="0" y="0"/>
                <wp:positionH relativeFrom="column">
                  <wp:posOffset>2122227</wp:posOffset>
                </wp:positionH>
                <wp:positionV relativeFrom="paragraph">
                  <wp:posOffset>1411909</wp:posOffset>
                </wp:positionV>
                <wp:extent cx="447192" cy="53671"/>
                <wp:effectExtent l="0" t="0" r="10160" b="22860"/>
                <wp:wrapNone/>
                <wp:docPr id="449" name="Прямоугольник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192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1188D2" id="Прямоугольник 449" o:spid="_x0000_s1026" style="position:absolute;margin-left:167.1pt;margin-top:111.15pt;width:35.2pt;height:4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309D14C" wp14:editId="0AAF2EDF">
                <wp:simplePos x="0" y="0"/>
                <wp:positionH relativeFrom="column">
                  <wp:posOffset>1712794</wp:posOffset>
                </wp:positionH>
                <wp:positionV relativeFrom="paragraph">
                  <wp:posOffset>1145218</wp:posOffset>
                </wp:positionV>
                <wp:extent cx="1501254" cy="53671"/>
                <wp:effectExtent l="0" t="0" r="22860" b="22860"/>
                <wp:wrapNone/>
                <wp:docPr id="447" name="Прямоугольник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1254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B49C6B" id="Прямоугольник 447" o:spid="_x0000_s1026" style="position:absolute;margin-left:134.85pt;margin-top:90.15pt;width:118.2pt;height:4.2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309D14C" wp14:editId="0AAF2EDF">
                <wp:simplePos x="0" y="0"/>
                <wp:positionH relativeFrom="column">
                  <wp:posOffset>1712794</wp:posOffset>
                </wp:positionH>
                <wp:positionV relativeFrom="paragraph">
                  <wp:posOffset>879086</wp:posOffset>
                </wp:positionV>
                <wp:extent cx="1456974" cy="88711"/>
                <wp:effectExtent l="0" t="0" r="10160" b="26035"/>
                <wp:wrapNone/>
                <wp:docPr id="446" name="Прямоугольник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6974" cy="887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F932E" id="Прямоугольник 446" o:spid="_x0000_s1026" style="position:absolute;margin-left:134.85pt;margin-top:69.2pt;width:114.7pt;height:7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309D14C" wp14:editId="0AAF2EDF">
                <wp:simplePos x="0" y="0"/>
                <wp:positionH relativeFrom="column">
                  <wp:posOffset>3173104</wp:posOffset>
                </wp:positionH>
                <wp:positionV relativeFrom="paragraph">
                  <wp:posOffset>626603</wp:posOffset>
                </wp:positionV>
                <wp:extent cx="1412544" cy="45719"/>
                <wp:effectExtent l="0" t="0" r="16510" b="12065"/>
                <wp:wrapNone/>
                <wp:docPr id="445" name="Прямоугольник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2544" cy="4571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DAD120" id="Прямоугольник 445" o:spid="_x0000_s1026" style="position:absolute;margin-left:249.85pt;margin-top:49.35pt;width:111.2pt;height:3.6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309D14C" wp14:editId="0AAF2EDF">
                <wp:simplePos x="0" y="0"/>
                <wp:positionH relativeFrom="column">
                  <wp:posOffset>2499729</wp:posOffset>
                </wp:positionH>
                <wp:positionV relativeFrom="paragraph">
                  <wp:posOffset>349885</wp:posOffset>
                </wp:positionV>
                <wp:extent cx="447192" cy="53671"/>
                <wp:effectExtent l="0" t="0" r="10160" b="22860"/>
                <wp:wrapNone/>
                <wp:docPr id="444" name="Прямоугольник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192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BEC37" id="Прямоугольник 444" o:spid="_x0000_s1026" style="position:absolute;margin-left:196.85pt;margin-top:27.55pt;width:35.2pt;height:4.2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309D14C" wp14:editId="0AAF2EDF">
                <wp:simplePos x="0" y="0"/>
                <wp:positionH relativeFrom="column">
                  <wp:posOffset>2497540</wp:posOffset>
                </wp:positionH>
                <wp:positionV relativeFrom="paragraph">
                  <wp:posOffset>251848</wp:posOffset>
                </wp:positionV>
                <wp:extent cx="447192" cy="53671"/>
                <wp:effectExtent l="0" t="0" r="10160" b="22860"/>
                <wp:wrapNone/>
                <wp:docPr id="443" name="Прямоугольник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192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04226F" id="Прямоугольник 443" o:spid="_x0000_s1026" style="position:absolute;margin-left:196.65pt;margin-top:19.85pt;width:35.2pt;height:4.2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" fillcolor="white [3212]" strokecolor="white [3212]" strokeweight="2pt"/>
            </w:pict>
          </mc:Fallback>
        </mc:AlternateContent>
      </w:r>
      <w:r w:rsidRPr="008F260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585D6AB" wp14:editId="3A893F87">
                <wp:simplePos x="0" y="0"/>
                <wp:positionH relativeFrom="column">
                  <wp:posOffset>1466651</wp:posOffset>
                </wp:positionH>
                <wp:positionV relativeFrom="paragraph">
                  <wp:posOffset>250957</wp:posOffset>
                </wp:positionV>
                <wp:extent cx="447192" cy="53671"/>
                <wp:effectExtent l="0" t="0" r="10160" b="22860"/>
                <wp:wrapNone/>
                <wp:docPr id="441" name="Прямоугольник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192" cy="536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7230D6" id="Прямоугольник 441" o:spid="_x0000_s1026" style="position:absolute;margin-left:115.5pt;margin-top:19.75pt;width:35.2pt;height:4.2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" fillcolor="white [3212]" strokecolor="white [3212]" strokeweight="2pt"/>
            </w:pict>
          </mc:Fallback>
        </mc:AlternateContent>
      </w:r>
      <w:r w:rsidR="00AE548C" w:rsidRPr="008F2604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528918" cy="2886075"/>
            <wp:effectExtent l="0" t="0" r="5080" b="0"/>
            <wp:docPr id="5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здел Посещение личного кабинета.jpg"/>
                    <pic:cNvPicPr>
                      <a:picLocks noChangeAspect="1"/>
                    </pic:cNvPicPr>
                  </pic:nvPicPr>
                  <pic:blipFill>
                    <a:blip r:embed="rId35"/>
                    <a:srcRect r="31317" b="9483"/>
                    <a:stretch/>
                  </pic:blipFill>
                  <pic:spPr bwMode="auto">
                    <a:xfrm>
                      <a:off x="0" y="0"/>
                      <a:ext cx="4528918" cy="28860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3" w:rsidRPr="008F2604" w:rsidRDefault="000213F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p w:rsidR="00751853" w:rsidRPr="008F2604" w:rsidRDefault="00751853" w:rsidP="00956FFC">
      <w:pPr>
        <w:pStyle w:val="1"/>
        <w:keepLines w:val="0"/>
        <w:numPr>
          <w:ilvl w:val="0"/>
          <w:numId w:val="32"/>
        </w:numPr>
        <w:spacing w:before="240" w:after="60"/>
        <w:rPr>
          <w:rFonts w:ascii="Times New Roman" w:hAnsi="Times New Roman" w:cs="Times New Roman"/>
        </w:rPr>
      </w:pPr>
      <w:bookmarkStart w:id="22" w:name="_Toc136508939"/>
      <w:bookmarkStart w:id="23" w:name="_Toc136508984"/>
      <w:bookmarkStart w:id="24" w:name="_Toc136851198"/>
      <w:r w:rsidRPr="008F2604">
        <w:rPr>
          <w:rFonts w:ascii="Times New Roman" w:hAnsi="Times New Roman" w:cs="Times New Roman"/>
        </w:rPr>
        <w:lastRenderedPageBreak/>
        <w:t>Приложение № 1 к техническому заданию на доработку Личного кабинета юридических лиц</w:t>
      </w:r>
      <w:bookmarkEnd w:id="22"/>
      <w:bookmarkEnd w:id="23"/>
      <w:bookmarkEnd w:id="24"/>
    </w:p>
    <w:tbl>
      <w:tblPr>
        <w:tblpPr w:leftFromText="180" w:rightFromText="180" w:vertAnchor="text" w:horzAnchor="margin" w:tblpXSpec="center" w:tblpY="104"/>
        <w:tblW w:w="10006" w:type="dxa"/>
        <w:tblLook w:val="04A0" w:firstRow="1" w:lastRow="0" w:firstColumn="1" w:lastColumn="0" w:noHBand="0" w:noVBand="1"/>
      </w:tblPr>
      <w:tblGrid>
        <w:gridCol w:w="10006"/>
      </w:tblGrid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типов договоров для личного кабинета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холодного водоснабжения и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холодного водоснабжения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государственный (муниципальный) контракт холодного водоснабжения и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государственный (муниципальный) контракт холодного водоснабжения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государственный (муниципальный) контракт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на ОДН (прямые расчеты) холодного водоснабжения и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на ОДН (прямые расчеты) холодного водоснабжения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на ОДН (прямые расчеты) водоотведения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холодного водоснабжения и водоотведения (Исполнитель коммунальных услуг - управляющая организация, ТСЖ, ЖСК, ЖК)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по промывке наружных и/или внутренних сетей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холодного водоснабжения строительной площадки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характеристик объектов для личного кабинета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нежилое отдельно стоящее здание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нежилое помещение в МКД (жилом доме)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нежилое помещение в нежилом (офисном) здании 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жилой дом (МКД)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способов получения документов для личного кабинета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нарочно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почтой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СБИС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 xml:space="preserve">Справочник прикрепляемых документов при заключении </w:t>
            </w:r>
            <w:proofErr w:type="gramStart"/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договора  личного</w:t>
            </w:r>
            <w:proofErr w:type="gramEnd"/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 xml:space="preserve"> кабинета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Документ 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правообладания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объектом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Документ 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правообладания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земельным участком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Учредительные документы (выписка ЕГРЮЛ, ЕГРНИП, карточка предприятия)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Доверенность/приказ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Документ о подключении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Документы на прибор учета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Схема размещения мест для отбора проб воды и (или) сточных вод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с теплоснабжающей организацией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Баланс водопотребления и водоотведения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на оказание услуг по приему и очистке жидких бытовых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на промывку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Акт на промывку сетей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Протокол общего собрания собственников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Иное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операций в личном кабинете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изменить 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добавить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Удалить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«Основание для расторжения договора»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продажа объекта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переход права собственности (дарственная и др.)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lastRenderedPageBreak/>
              <w:t xml:space="preserve">прекращение арены объекта 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снос объекта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решение суда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иное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Справочник прикрепляемые документы для расторжения договора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купли-продажи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выписка из ЕГРН на объект недвижимости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соглашение о расторжении договора аренды (договор аренды)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решение суда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иное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 xml:space="preserve">Справочник основание для внесения изменений </w:t>
            </w:r>
            <w:proofErr w:type="gramStart"/>
            <w:r w:rsidRPr="008F2604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в личном кабинета</w:t>
            </w:r>
            <w:proofErr w:type="gramEnd"/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смена руководителя (прекращение полномочий)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руководитель временно отсутствует (ВРИО)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действует на основании доверенности</w:t>
            </w:r>
          </w:p>
        </w:tc>
      </w:tr>
      <w:tr w:rsidR="00751853" w:rsidRPr="008F2604" w:rsidTr="00004AE9">
        <w:trPr>
          <w:trHeight w:val="288"/>
        </w:trPr>
        <w:tc>
          <w:tcPr>
            <w:tcW w:w="100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некорректно указан действующий руководитель (опечатка)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отделов для личного кабинета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Договорной отдел по работе с юридическими лицами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Отдел продаж юридическим лицам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Отдел контроля и учета по юридическим лицам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сотрудников договорного отдела для личного кабинета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Кифарюк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Наталья Григорьевна (начальник) – 8(846)207-23-68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Жидкова Екатерина Александровна (ведущий инженер) – 8(846)207-23-82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Кречко Наталья Валентиновна (ведущий инженер) – 8(846)207-23-82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Овсянникова Наталья Николаевна (ведущий инженер) – 8(846)207-23-70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Гриднева Екатерина Александровна (инженер) – 8(846)334-76-80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Филиппова Юлия Борисовна (инженер) – 8(846)334-76-80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Илюхина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Наталья Юрьевна (инженер) – 8(846)207-23-77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Мотренко Анжелика Александровна (инженер) – 8(846)207-23-77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Карташева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Екатерина Сергеевна (инженер) – 8(846)334-76-80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</w:p>
          <w:p w:rsidR="00751853" w:rsidRPr="008F2604" w:rsidRDefault="00751853" w:rsidP="00751853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Справочник специалистов </w:t>
            </w:r>
            <w:r w:rsidR="00825318"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отдела продаж </w:t>
            </w:r>
            <w:proofErr w:type="gramStart"/>
            <w:r w:rsidR="00825318"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ЮЛ  по</w:t>
            </w:r>
            <w:proofErr w:type="gramEnd"/>
            <w:r w:rsidR="00825318"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 коду бухгалтеров </w:t>
            </w: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для личного кабинета</w:t>
            </w:r>
          </w:p>
          <w:p w:rsidR="00751853" w:rsidRPr="008F2604" w:rsidRDefault="00751853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113 – 8(846)</w:t>
            </w:r>
            <w:r w:rsidR="00825318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334-62-83</w:t>
            </w:r>
          </w:p>
          <w:p w:rsidR="00751853" w:rsidRPr="008F2604" w:rsidRDefault="00825318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252</w:t>
            </w:r>
            <w:r w:rsidR="00751853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– 8(846)207-23-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81</w:t>
            </w:r>
          </w:p>
          <w:p w:rsidR="00751853" w:rsidRPr="008F2604" w:rsidRDefault="00825318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304</w:t>
            </w:r>
            <w:r w:rsidR="00751853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– 8(846)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335-54-88</w:t>
            </w:r>
          </w:p>
          <w:p w:rsidR="00751853" w:rsidRPr="008F2604" w:rsidRDefault="00825318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411</w:t>
            </w:r>
            <w:r w:rsidR="00751853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– 8(846)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207-23-71</w:t>
            </w:r>
          </w:p>
          <w:p w:rsidR="00751853" w:rsidRPr="008F2604" w:rsidRDefault="00825318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673</w:t>
            </w:r>
            <w:r w:rsidR="00751853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– 8(846)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338-04-71</w:t>
            </w:r>
          </w:p>
          <w:p w:rsidR="00751853" w:rsidRPr="008F2604" w:rsidRDefault="00825318" w:rsidP="00751853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683 </w:t>
            </w:r>
            <w:r w:rsidR="00751853"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– 8(846)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207-23-71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796 – 8(846)207-29-42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805 – 8(846)207-29-42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1580 – 8(846)338-04-71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1638 – 8(846)335-54-88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3449 – 8(846)334-62-83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3617 – 8(846)207-23-75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3998 – 8(846)207-23-81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5422 – 8(846)207-23-75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инженер – 8(846)207-53-49</w:t>
            </w: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825318" w:rsidRPr="008F2604" w:rsidRDefault="00825318" w:rsidP="00825318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ФИО бухгалтера </w:t>
            </w:r>
            <w:r w:rsidRPr="008F2604">
              <w:rPr>
                <w:rFonts w:ascii="Times New Roman" w:eastAsia="Calibri" w:hAnsi="Times New Roman" w:cs="Times New Roman"/>
              </w:rPr>
              <w:t xml:space="preserve">подгружается из справочника </w:t>
            </w:r>
            <w:proofErr w:type="spellStart"/>
            <w:r w:rsidRPr="008F2604">
              <w:rPr>
                <w:rFonts w:ascii="Times New Roman" w:eastAsia="Calibri" w:hAnsi="Times New Roman" w:cs="Times New Roman"/>
              </w:rPr>
              <w:t>Access</w:t>
            </w:r>
            <w:proofErr w:type="spellEnd"/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«Должность» в именительном падеже: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генеральный директор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директор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руководитель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lastRenderedPageBreak/>
              <w:t>- председатель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президент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заведующий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командир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индивидуальный предприниматель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«Должность» в родительном падеже: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генерального директора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директора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руководителя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председателя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президента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заведующего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командира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индивидуального предпринимателя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«Основание» в именительном падеже: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устав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доверенность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положение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паспорт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свидетельство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«Основание» в родительном падеже: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устава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доверенности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положения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паспорта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свидетельства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Справочник «Основание изменения»: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прекращение полномочий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временно исполняющий обязанности на период отсутствия руководителя (ВРИО)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изменение сведений о лице (смена ФИО, должности)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некорректно указана ФИО, должность, опечатка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- осуществление полномочий на основании доверенности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tbl>
            <w:tblPr>
              <w:tblW w:w="9780" w:type="dxa"/>
              <w:tblLook w:val="04A0" w:firstRow="1" w:lastRow="0" w:firstColumn="1" w:lastColumn="0" w:noHBand="0" w:noVBand="1"/>
            </w:tblPr>
            <w:tblGrid>
              <w:gridCol w:w="6460"/>
              <w:gridCol w:w="3320"/>
            </w:tblGrid>
            <w:tr w:rsidR="00751853" w:rsidRPr="008F2604" w:rsidTr="00004AE9">
              <w:trPr>
                <w:trHeight w:val="864"/>
              </w:trPr>
              <w:tc>
                <w:tcPr>
                  <w:tcW w:w="6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</w:rPr>
                    <w:t>Тип договора</w:t>
                  </w:r>
                </w:p>
              </w:tc>
              <w:tc>
                <w:tcPr>
                  <w:tcW w:w="33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D9D9D9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color w:val="000000"/>
                    </w:rPr>
                    <w:t>Используемый перечень документов для заключения договора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холодного водоснабжения и водоотведения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холодного водоснабжения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водоотведения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576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государственный (муниципальный) контракт холодного водоснабжения и водоотведения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государственный (муниципальный) контракт холодного водоснабжения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государственный (муниципальный) контракт водоотведения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1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 xml:space="preserve">договор на ОДН (прямые расчеты) холодного водоснабжения </w:t>
                  </w:r>
                  <w:proofErr w:type="gramStart"/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и  водоотведения</w:t>
                  </w:r>
                  <w:proofErr w:type="gramEnd"/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3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на ОДН (прямые расчеты) холодного водоснабжения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3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на ОДН (прямые расчеты) водоотведения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3</w:t>
                  </w:r>
                </w:p>
              </w:tc>
            </w:tr>
            <w:tr w:rsidR="00751853" w:rsidRPr="008F2604" w:rsidTr="00004AE9">
              <w:trPr>
                <w:trHeight w:val="576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холодного водоснабжения и водоотведения (Исполнитель коммунальных услуг - управляющая организация, ТСЖ, ЖСК, ЖК)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5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lastRenderedPageBreak/>
                    <w:t>договор по промывке наружных и/или внутренних сетей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2</w:t>
                  </w:r>
                </w:p>
              </w:tc>
            </w:tr>
            <w:tr w:rsidR="00751853" w:rsidRPr="008F2604" w:rsidTr="00004AE9">
              <w:trPr>
                <w:trHeight w:val="288"/>
              </w:trPr>
              <w:tc>
                <w:tcPr>
                  <w:tcW w:w="6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i/>
                      <w:iCs/>
                      <w:color w:val="000000"/>
                    </w:rPr>
                    <w:t>договор холодного водоснабжения строительной площадки</w:t>
                  </w:r>
                </w:p>
              </w:tc>
              <w:tc>
                <w:tcPr>
                  <w:tcW w:w="33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751853" w:rsidRPr="008F2604" w:rsidRDefault="00751853" w:rsidP="00372115">
                  <w:pPr>
                    <w:framePr w:hSpace="180" w:wrap="around" w:vAnchor="text" w:hAnchor="margin" w:xAlign="center" w:y="104"/>
                    <w:jc w:val="center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F2604">
                    <w:rPr>
                      <w:rFonts w:ascii="Times New Roman" w:hAnsi="Times New Roman" w:cs="Times New Roman"/>
                      <w:color w:val="000000"/>
                    </w:rPr>
                    <w:t>4</w:t>
                  </w:r>
                </w:p>
              </w:tc>
            </w:tr>
          </w:tbl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jc w:val="both"/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1. Перечень документов для заключения договора (контракта) водоснабжения и водоотведения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Копия документа, подтверждающего право собственности или иное законное основание возникновения прав владения и (или) пользования на объект у абонента, в том числе на водопроводные и (или) канализационные сети и иные устройства, необходимые для присоединения к централизованным системам холодного водоснабжения и (или) водоотведения, приборы учета;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Доверенность или иные документы, которые в соответствии с законодательством РФ подтверждают полномочия представителя абонента, действующего от имени абонента;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Копии документов, подтверждающих подключение (договор подключения, условия подключения (технологического присоединения) или иные документы) объектов абонента к централизованным системам холодного водоснабжения и (или) водоотведения;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Копии технической документации на установленные приборы учета, а </w:t>
            </w:r>
            <w:proofErr w:type="gram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так же</w:t>
            </w:r>
            <w:proofErr w:type="gram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сведения о показаниях приборов учета на дату заключения договора холодного водоснабжения, договора водоотведения или единого договора холодного водоснабжения и водоотведения, либо на дату возникновения права абонента на объект;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Схема размещения мест для отбора проб воды и (или) сточных вод;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Копия документа, подтверждающего право пользования земельным участком, с территории которого осуществляется сброс поверхностных сточных вод в централизованную систему водоотведения; 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Договор с теплоснабжающей организацией (при наличии централизованного ГВС);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Акты границ эксплуатационной ответственности по водопроводным и канализационным сетям и сооружениям на них (оформляются параллельно с заключением договора);</w:t>
            </w:r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Баланс водопотребления и водоотведения подключаемого объекта в период использования максимальной величины мощности (нагрузки) с указанием целей использования холодной воды и распределением объемов подключаемой нагрузки по целям использования (на собственные нужды абонента, пожаротушение, периодические нужды, заполнение и опорожнение бассейнов, прием поверхностных сточных вод), а также с распределением общего объема сточных вод по канализационным выпускам (в процентах);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  <w:u w:val="single"/>
              </w:rPr>
              <w:t xml:space="preserve">При наличии </w:t>
            </w:r>
            <w:proofErr w:type="gramStart"/>
            <w:r w:rsidRPr="008F2604">
              <w:rPr>
                <w:rFonts w:ascii="Times New Roman" w:hAnsi="Times New Roman" w:cs="Times New Roman"/>
                <w:i/>
                <w:iCs/>
                <w:color w:val="000000"/>
                <w:u w:val="single"/>
              </w:rPr>
              <w:t>выгребной  ямы</w:t>
            </w:r>
            <w:proofErr w:type="gramEnd"/>
          </w:p>
          <w:p w:rsidR="00751853" w:rsidRPr="008F2604" w:rsidRDefault="00751853" w:rsidP="00751853">
            <w:pPr>
              <w:numPr>
                <w:ilvl w:val="0"/>
                <w:numId w:val="39"/>
              </w:numPr>
              <w:spacing w:line="276" w:lineRule="auto"/>
              <w:contextualSpacing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Договор на оказание услуг по приему и очистке жидких бытовых отходов (копия), заключенный с организацией, осуществляющей вывоз жидких бытовых отходов и имеющей договор водоотведения с ООО «СКС», или документы на устройство выгреба, согласованные с 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Роспотребнадзором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по Самарской области.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  <w:u w:val="single"/>
              </w:rPr>
              <w:t>Для нового строительства:</w:t>
            </w:r>
          </w:p>
          <w:p w:rsidR="00751853" w:rsidRPr="008F2604" w:rsidRDefault="00751853" w:rsidP="00751853">
            <w:pPr>
              <w:numPr>
                <w:ilvl w:val="0"/>
                <w:numId w:val="40"/>
              </w:numPr>
              <w:spacing w:line="276" w:lineRule="auto"/>
              <w:contextualSpacing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Договор, акт на промывку и дезинфекцию наружных и (или) внутренних водопроводных сетей (внутриплощадочных и внутридомовых сетей и оборудования), квитанция об оплате услуги;</w:t>
            </w:r>
          </w:p>
          <w:p w:rsidR="00751853" w:rsidRPr="008F2604" w:rsidRDefault="00751853" w:rsidP="00751853">
            <w:pPr>
              <w:numPr>
                <w:ilvl w:val="0"/>
                <w:numId w:val="40"/>
              </w:numPr>
              <w:spacing w:line="276" w:lineRule="auto"/>
              <w:contextualSpacing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Постановление о вводе объекта в эксплуатацию;</w:t>
            </w:r>
          </w:p>
          <w:p w:rsidR="00751853" w:rsidRPr="008F2604" w:rsidRDefault="00751853" w:rsidP="00751853">
            <w:pPr>
              <w:numPr>
                <w:ilvl w:val="0"/>
                <w:numId w:val="40"/>
              </w:numPr>
              <w:spacing w:line="276" w:lineRule="auto"/>
              <w:contextualSpacing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Положительное заключение государственной или негосударственной экспертизы в случаях, когда проведение такой экспертизы необходимо в соответствии с Градостроительным кодексом РФ;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2. Перечень документов для заключения договора на поставку питьевой воды и приём сточных вод для проведения промывок наружных и (или) внутренних водопроводных сетей</w:t>
            </w:r>
          </w:p>
          <w:p w:rsidR="00751853" w:rsidRPr="008F2604" w:rsidRDefault="00751853" w:rsidP="00751853">
            <w:pPr>
              <w:numPr>
                <w:ilvl w:val="0"/>
                <w:numId w:val="41"/>
              </w:numPr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Документы, подтверждающие полномочия руководителя: приказ, распоряжение и др. (копия);</w:t>
            </w:r>
          </w:p>
          <w:p w:rsidR="00751853" w:rsidRPr="008F2604" w:rsidRDefault="00751853" w:rsidP="00751853">
            <w:pPr>
              <w:numPr>
                <w:ilvl w:val="0"/>
                <w:numId w:val="41"/>
              </w:numPr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Копии документов, подтверждающих подключение (договор подключения, условия подключения (технологического присоединения) или иные документы) объектов абонента к централизованным системам холодного водоснабжения и (или) водоотведения;</w:t>
            </w:r>
          </w:p>
          <w:p w:rsidR="00751853" w:rsidRPr="008F2604" w:rsidRDefault="00751853" w:rsidP="00751853">
            <w:pPr>
              <w:numPr>
                <w:ilvl w:val="0"/>
                <w:numId w:val="41"/>
              </w:numPr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Акт о проведении промывки наружных сетей водоснабжения (оформляется в ЦЭВС-1 ул. Луначарского, 54, т. +7 (846) 334-83-11, ЦЭВС-2 Томашевский тупик, 8, т.</w:t>
            </w:r>
            <w:r w:rsidRPr="008F2604">
              <w:rPr>
                <w:rFonts w:ascii="Times New Roman" w:eastAsia="Calibri" w:hAnsi="Times New Roman" w:cs="Times New Roman"/>
              </w:rPr>
              <w:t xml:space="preserve"> 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+7 (846) 207-25-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lastRenderedPageBreak/>
              <w:t>17);</w:t>
            </w:r>
          </w:p>
          <w:p w:rsidR="00751853" w:rsidRPr="008F2604" w:rsidRDefault="00751853" w:rsidP="00751853">
            <w:pPr>
              <w:numPr>
                <w:ilvl w:val="0"/>
                <w:numId w:val="41"/>
              </w:numPr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Акт о проведении промывки внутренних сетей водоснабжения, оформляется в сбытовом подразделении (Отдел контроля и учета по юридическим лицам, к. 12, тел. </w:t>
            </w:r>
            <w:r w:rsidRPr="008F2604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+7 (846) 338-04-79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)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3. Перечень документов для заключения </w:t>
            </w:r>
            <w:proofErr w:type="gramStart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договора  на</w:t>
            </w:r>
            <w:proofErr w:type="gramEnd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 ОДН (прямые расчеты) </w:t>
            </w:r>
          </w:p>
          <w:p w:rsidR="00751853" w:rsidRPr="008F2604" w:rsidRDefault="00751853" w:rsidP="00751853">
            <w:pPr>
              <w:numPr>
                <w:ilvl w:val="0"/>
                <w:numId w:val="45"/>
              </w:num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протокола собрания жильцов дома (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ов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) о принятии решения перехода на прямые расчёты с ООО «Самарские коммунальные системы», сформированный в соответствии с ч. 6.3 ст. 155 ЖК РФ.</w:t>
            </w:r>
          </w:p>
          <w:p w:rsidR="00751853" w:rsidRPr="008F2604" w:rsidRDefault="00751853" w:rsidP="00751853">
            <w:pPr>
              <w:numPr>
                <w:ilvl w:val="0"/>
                <w:numId w:val="45"/>
              </w:num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акта ввода в эксплуатацию ИПУ;</w:t>
            </w:r>
          </w:p>
          <w:p w:rsidR="00751853" w:rsidRPr="008F2604" w:rsidRDefault="00751853" w:rsidP="00751853">
            <w:pPr>
              <w:numPr>
                <w:ilvl w:val="0"/>
                <w:numId w:val="45"/>
              </w:num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Файл с файл с информацией об абонентах в соответствии с образцом </w:t>
            </w:r>
            <w:r w:rsidRPr="008F2604">
              <w:rPr>
                <w:rFonts w:ascii="Times New Roman" w:hAnsi="Times New Roman" w:cs="Times New Roman"/>
                <w:i/>
                <w:noProof/>
                <w:color w:val="000000"/>
                <w:lang w:eastAsia="ru-RU"/>
              </w:rPr>
              <w:drawing>
                <wp:inline distT="0" distB="0" distL="0" distR="0">
                  <wp:extent cx="4236720" cy="226060"/>
                  <wp:effectExtent l="0" t="0" r="0" b="254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672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noProof/>
                <w:color w:val="000000"/>
                <w:lang w:eastAsia="ru-RU"/>
              </w:rPr>
              <w:drawing>
                <wp:inline distT="0" distB="0" distL="0" distR="0">
                  <wp:extent cx="6183630" cy="2435225"/>
                  <wp:effectExtent l="0" t="0" r="7620" b="317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83630" cy="2435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4. Перечень документов для заключения </w:t>
            </w:r>
            <w:proofErr w:type="gramStart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договора  период</w:t>
            </w:r>
            <w:proofErr w:type="gramEnd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 строительства</w:t>
            </w:r>
          </w:p>
          <w:p w:rsidR="00751853" w:rsidRPr="008F2604" w:rsidRDefault="00751853" w:rsidP="00751853">
            <w:pPr>
              <w:numPr>
                <w:ilvl w:val="0"/>
                <w:numId w:val="42"/>
              </w:numPr>
              <w:spacing w:line="276" w:lineRule="auto"/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документа, подтверждающая право на земельный участок;</w:t>
            </w:r>
          </w:p>
          <w:p w:rsidR="00751853" w:rsidRPr="008F2604" w:rsidRDefault="00751853" w:rsidP="00751853">
            <w:pPr>
              <w:numPr>
                <w:ilvl w:val="0"/>
                <w:numId w:val="42"/>
              </w:numPr>
              <w:spacing w:line="276" w:lineRule="auto"/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разрешения на строительство объекта;</w:t>
            </w:r>
          </w:p>
          <w:p w:rsidR="00751853" w:rsidRPr="008F2604" w:rsidRDefault="00751853" w:rsidP="00751853">
            <w:pPr>
              <w:numPr>
                <w:ilvl w:val="0"/>
                <w:numId w:val="42"/>
              </w:numPr>
              <w:spacing w:line="276" w:lineRule="auto"/>
              <w:ind w:left="71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технических условий подключения объекта капитального строительства к централизованным системам холодного водоснабжения и (или) водоотведения, определяющие максимальную нагрузку подключения (технологического присоединения).</w:t>
            </w:r>
          </w:p>
          <w:p w:rsidR="00751853" w:rsidRPr="008F2604" w:rsidRDefault="00751853" w:rsidP="00004AE9">
            <w:pPr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5. Перечень документов для заключения </w:t>
            </w:r>
            <w:proofErr w:type="gramStart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договора  холодного</w:t>
            </w:r>
            <w:proofErr w:type="gramEnd"/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 xml:space="preserve"> водоснабжения и водоотведения (Исполнитель коммунальных услуг - управляющая организация, ТСЖ, ЖСК, ЖК)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Копия устава (полностью);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Свидетельство о постановке на учет в налоговом органе (ИНН);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Свидетельство о внесении записи в единый государственный реестр юридических лиц (ОГРН);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Приказ о назначении ответственного лица с правом подписи актов, счет-фактур, расчетных книжек ООО «Самарские коммунальные системы»;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Документы, содержащие сведения о размере площади жилых и нежилых помещений в многоквартирном доме, а также об общей площади помещений в многоквартирном доме, включая помещения, входящие в состав общего имущества в многоквартирном доме; 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Доверенность или иные документы, которые в соответствии с законодательством РФ подтверждают полномочия представителя абонента, действующего от имени абонента;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Копии документов, подтверждающих подключение (договор подключения, условия подключения (технологического присоединения) или иные документы) объектов абонента к централизованным системам холодного водоснабжения и (или) водоотведения;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proofErr w:type="gram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Копии  актов</w:t>
            </w:r>
            <w:proofErr w:type="gram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об установке и приеме в эксплуатацию коллективного (общедомового) прибора учета (при наличии такого прибора) а так же сведения о показаниях приборов учета на дату заключения договора холодного водоснабжения, договора водоотведения или единого договора холодного водоснабжения и водоотведения, либо </w:t>
            </w: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lastRenderedPageBreak/>
              <w:t>на дату возникновения права абонента на объект;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Копия протокола общего собрания собственников помещений в многоквартирном доме, на котором принято решение о выборе способа управления 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многоквартиным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домом – управление управляющей организации (дополнительно копия договора управления многоквартирным домом с Департаментом управления имуществом г. о. Самара);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Копия протокола открытого конкурса по выбору управляющей организации, если управляющая организация выбрана по конкурсу органом местного самоуправления;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Договор с теплоснабжающей организацией (при наличии централизованного ГВС);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Акты границ эксплуатационной ответственности по водопроводным и канализационным сетям и сооружениям на них (оформляются параллельно с заключением договора).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Баланс водопотребления и водоотведения подключаемого объекта в период использования максимальной величины мощности (нагрузки) с указанием целей использования холодной воды и распределением объемов подключаемой нагрузки по целям использования (на собственные нужды абонента, пожаротушение, периодические нужды, заполнение и опорожнение бассейнов, прием поверхностных сточных вод), а также с распределением общего объема сточных вод по канализационным выпускам (в процентах);</w:t>
            </w:r>
          </w:p>
          <w:p w:rsidR="00751853" w:rsidRPr="008F2604" w:rsidRDefault="00751853" w:rsidP="00004AE9">
            <w:pPr>
              <w:ind w:left="720"/>
              <w:jc w:val="both"/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При наличии выгребной ямы</w:t>
            </w:r>
          </w:p>
          <w:p w:rsidR="00751853" w:rsidRPr="008F2604" w:rsidRDefault="00751853" w:rsidP="00751853">
            <w:pPr>
              <w:numPr>
                <w:ilvl w:val="0"/>
                <w:numId w:val="43"/>
              </w:num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Договор на оказание услуг по приему и очистке жидких бытовых отходов (копия), заключенный с организацией, осуществляющей вывоз жидких бытовых отходов и имеющей договор водоотведения с ООО «СКС», или документы на устройство выгреба, согласованные с </w:t>
            </w:r>
            <w:proofErr w:type="spellStart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Роспотребнадзором</w:t>
            </w:r>
            <w:proofErr w:type="spellEnd"/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по Самарской области.</w:t>
            </w:r>
          </w:p>
          <w:p w:rsidR="00751853" w:rsidRPr="008F2604" w:rsidRDefault="00751853" w:rsidP="00004AE9">
            <w:pPr>
              <w:ind w:left="720"/>
              <w:jc w:val="both"/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</w:pPr>
            <w:r w:rsidRPr="008F2604">
              <w:rPr>
                <w:rFonts w:ascii="Times New Roman" w:hAnsi="Times New Roman" w:cs="Times New Roman"/>
                <w:b/>
                <w:i/>
                <w:iCs/>
                <w:color w:val="000000"/>
                <w:u w:val="single"/>
              </w:rPr>
              <w:t>Для нового строительства:</w:t>
            </w:r>
          </w:p>
          <w:p w:rsidR="00751853" w:rsidRPr="008F2604" w:rsidRDefault="00751853" w:rsidP="00751853">
            <w:pPr>
              <w:numPr>
                <w:ilvl w:val="0"/>
                <w:numId w:val="44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Договор акт на промывку и дезинфекцию наружных и (или) внутренних водопроводных сетей (внутриплощадочных и внутридомовых сетей и оборудования), квитанция об оплате услуги;</w:t>
            </w:r>
          </w:p>
          <w:p w:rsidR="00751853" w:rsidRPr="008F2604" w:rsidRDefault="00751853" w:rsidP="00751853">
            <w:pPr>
              <w:numPr>
                <w:ilvl w:val="0"/>
                <w:numId w:val="44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Постановление о вводе объекта в эксплуатацию (копия);</w:t>
            </w:r>
          </w:p>
          <w:p w:rsidR="00751853" w:rsidRPr="008F2604" w:rsidRDefault="00751853" w:rsidP="00751853">
            <w:pPr>
              <w:numPr>
                <w:ilvl w:val="0"/>
                <w:numId w:val="44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 Разрешение на подключение (присоединение) объекта к системе водоснабжения и водоотведения (копия).</w:t>
            </w:r>
          </w:p>
          <w:p w:rsidR="00751853" w:rsidRPr="008F2604" w:rsidRDefault="00751853" w:rsidP="00751853">
            <w:pPr>
              <w:numPr>
                <w:ilvl w:val="0"/>
                <w:numId w:val="44"/>
              </w:numPr>
              <w:ind w:left="1434" w:hanging="357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  <w:r w:rsidRPr="008F2604">
              <w:rPr>
                <w:rFonts w:ascii="Times New Roman" w:hAnsi="Times New Roman" w:cs="Times New Roman"/>
                <w:i/>
                <w:iCs/>
                <w:color w:val="000000"/>
              </w:rPr>
              <w:t>Положительное заключение государственной или негосударственной экспертизы в случаях, когда проведение такой экспертизы необходимо в соответствии с Градостроительным кодексом РФ.</w:t>
            </w:r>
          </w:p>
          <w:p w:rsidR="00751853" w:rsidRPr="008F2604" w:rsidRDefault="00751853" w:rsidP="00004AE9">
            <w:pPr>
              <w:ind w:left="720"/>
              <w:contextualSpacing/>
              <w:jc w:val="both"/>
              <w:rPr>
                <w:rFonts w:ascii="Times New Roman" w:hAnsi="Times New Roman" w:cs="Times New Roman"/>
                <w:i/>
                <w:iCs/>
                <w:color w:val="000000"/>
              </w:rPr>
            </w:pPr>
          </w:p>
        </w:tc>
      </w:tr>
    </w:tbl>
    <w:p w:rsidR="00751853" w:rsidRPr="008F2604" w:rsidRDefault="00751853" w:rsidP="00751853">
      <w:pPr>
        <w:spacing w:line="276" w:lineRule="auto"/>
        <w:jc w:val="right"/>
        <w:rPr>
          <w:rFonts w:ascii="Times New Roman" w:hAnsi="Times New Roman" w:cs="Times New Roman"/>
        </w:rPr>
      </w:pPr>
    </w:p>
    <w:p w:rsidR="00751853" w:rsidRPr="008F2604" w:rsidRDefault="00751853" w:rsidP="00751853">
      <w:pPr>
        <w:spacing w:line="276" w:lineRule="auto"/>
        <w:jc w:val="right"/>
        <w:rPr>
          <w:rFonts w:ascii="Times New Roman" w:hAnsi="Times New Roman" w:cs="Times New Roman"/>
        </w:rPr>
      </w:pPr>
    </w:p>
    <w:p w:rsidR="00751853" w:rsidRPr="008F2604" w:rsidRDefault="00751853" w:rsidP="00751853">
      <w:pPr>
        <w:spacing w:line="276" w:lineRule="auto"/>
        <w:rPr>
          <w:rFonts w:ascii="Times New Roman" w:hAnsi="Times New Roman" w:cs="Times New Roman"/>
        </w:rPr>
      </w:pPr>
      <w:r w:rsidRPr="008F2604">
        <w:rPr>
          <w:rFonts w:ascii="Times New Roman" w:hAnsi="Times New Roman" w:cs="Times New Roman"/>
        </w:rPr>
        <w:t xml:space="preserve"> </w:t>
      </w:r>
    </w:p>
    <w:p w:rsidR="00751853" w:rsidRPr="008F2604" w:rsidRDefault="00751853">
      <w:pPr>
        <w:spacing w:line="276" w:lineRule="auto"/>
        <w:rPr>
          <w:rFonts w:ascii="Times New Roman" w:hAnsi="Times New Roman" w:cs="Times New Roman"/>
        </w:rPr>
      </w:pPr>
    </w:p>
    <w:sectPr w:rsidR="00751853" w:rsidRPr="008F260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0BFE" w:rsidRDefault="00E20BFE">
      <w:r>
        <w:separator/>
      </w:r>
    </w:p>
  </w:endnote>
  <w:endnote w:type="continuationSeparator" w:id="0">
    <w:p w:rsidR="00E20BFE" w:rsidRDefault="00E20B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oboto">
    <w:charset w:val="CC"/>
    <w:family w:val="auto"/>
    <w:pitch w:val="variable"/>
    <w:sig w:usb0="E00002FF" w:usb1="5000205B" w:usb2="0000002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11871432"/>
      <w:docPartObj>
        <w:docPartGallery w:val="Page Numbers (Bottom of Page)"/>
        <w:docPartUnique/>
      </w:docPartObj>
    </w:sdtPr>
    <w:sdtContent>
      <w:p w:rsidR="00372115" w:rsidRDefault="00372115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22A7">
          <w:rPr>
            <w:noProof/>
          </w:rPr>
          <w:t>24</w:t>
        </w:r>
        <w:r>
          <w:fldChar w:fldCharType="end"/>
        </w:r>
      </w:p>
    </w:sdtContent>
  </w:sdt>
  <w:p w:rsidR="00372115" w:rsidRDefault="00372115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0BFE" w:rsidRDefault="00E20BFE">
      <w:r>
        <w:separator/>
      </w:r>
    </w:p>
  </w:footnote>
  <w:footnote w:type="continuationSeparator" w:id="0">
    <w:p w:rsidR="00E20BFE" w:rsidRDefault="00E20B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C"/>
    <w:multiLevelType w:val="multilevel"/>
    <w:tmpl w:val="0000000C"/>
    <w:name w:val="WWNum1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10"/>
    <w:multiLevelType w:val="multilevel"/>
    <w:tmpl w:val="00000010"/>
    <w:name w:val="WWNum17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13"/>
    <w:multiLevelType w:val="multilevel"/>
    <w:tmpl w:val="00000013"/>
    <w:name w:val="WWNum20"/>
    <w:lvl w:ilvl="0">
      <w:start w:val="1"/>
      <w:numFmt w:val="bullet"/>
      <w:lvlText w:val=""/>
      <w:lvlJc w:val="left"/>
      <w:pPr>
        <w:tabs>
          <w:tab w:val="num" w:pos="0"/>
        </w:tabs>
        <w:ind w:left="144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0">
    <w:nsid w:val="0000001D"/>
    <w:multiLevelType w:val="multilevel"/>
    <w:tmpl w:val="0000001D"/>
    <w:name w:val="WWNum32"/>
    <w:lvl w:ilvl="0">
      <w:start w:val="7"/>
      <w:numFmt w:val="decimal"/>
      <w:lvlText w:val="%1."/>
      <w:lvlJc w:val="left"/>
      <w:pPr>
        <w:tabs>
          <w:tab w:val="num" w:pos="0"/>
        </w:tabs>
        <w:ind w:left="480" w:hanging="480"/>
      </w:pPr>
      <w:rPr>
        <w:rFonts w:ascii="Times New Roman" w:hAnsi="Times New Roman" w:cs="Arial"/>
        <w:b/>
        <w:sz w:val="28"/>
        <w:szCs w:val="4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216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520"/>
      </w:pPr>
    </w:lvl>
  </w:abstractNum>
  <w:abstractNum w:abstractNumId="4" w15:restartNumberingAfterBreak="0">
    <w:nsid w:val="03F74930"/>
    <w:multiLevelType w:val="hybridMultilevel"/>
    <w:tmpl w:val="1E668FF2"/>
    <w:lvl w:ilvl="0" w:tplc="5CE2C11E">
      <w:start w:val="1"/>
      <w:numFmt w:val="bullet"/>
      <w:lvlText w:val="Ø"/>
      <w:lvlJc w:val="left"/>
      <w:pPr>
        <w:ind w:left="709" w:hanging="360"/>
      </w:pPr>
      <w:rPr>
        <w:rFonts w:ascii="Wingdings" w:eastAsia="Wingdings" w:hAnsi="Wingdings" w:cs="Wingdings" w:hint="default"/>
      </w:rPr>
    </w:lvl>
    <w:lvl w:ilvl="1" w:tplc="0C82170A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43C8CCE4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E532680E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79EE18FE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373C4D10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B2DC114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0D688F36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8E749F44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04CC29DB"/>
    <w:multiLevelType w:val="hybridMultilevel"/>
    <w:tmpl w:val="C290BE8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6C603D3"/>
    <w:multiLevelType w:val="multilevel"/>
    <w:tmpl w:val="48E8592A"/>
    <w:lvl w:ilvl="0">
      <w:start w:val="7"/>
      <w:numFmt w:val="decimal"/>
      <w:lvlText w:val="%1."/>
      <w:lvlJc w:val="left"/>
      <w:pPr>
        <w:ind w:left="480" w:hanging="480"/>
      </w:pPr>
      <w:rPr>
        <w:rFonts w:ascii="Arial" w:hAnsi="Arial" w:cs="Arial" w:hint="default"/>
        <w:b w:val="0"/>
        <w:sz w:val="40"/>
        <w:szCs w:val="4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7" w15:restartNumberingAfterBreak="0">
    <w:nsid w:val="083A4767"/>
    <w:multiLevelType w:val="hybridMultilevel"/>
    <w:tmpl w:val="EC3A23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057C58"/>
    <w:multiLevelType w:val="hybridMultilevel"/>
    <w:tmpl w:val="D578F38C"/>
    <w:lvl w:ilvl="0" w:tplc="1856E64A">
      <w:start w:val="1"/>
      <w:numFmt w:val="bullet"/>
      <w:lvlText w:val="Ø"/>
      <w:lvlJc w:val="left"/>
      <w:pPr>
        <w:ind w:left="1429" w:hanging="360"/>
      </w:pPr>
      <w:rPr>
        <w:rFonts w:ascii="Wingdings" w:eastAsia="Wingdings" w:hAnsi="Wingdings" w:cs="Wingdings" w:hint="default"/>
      </w:rPr>
    </w:lvl>
    <w:lvl w:ilvl="1" w:tplc="28209BAE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 w:hint="default"/>
      </w:rPr>
    </w:lvl>
    <w:lvl w:ilvl="2" w:tplc="ED2A2992">
      <w:start w:val="1"/>
      <w:numFmt w:val="bullet"/>
      <w:lvlText w:val="§"/>
      <w:lvlJc w:val="left"/>
      <w:pPr>
        <w:ind w:left="2869" w:hanging="360"/>
      </w:pPr>
      <w:rPr>
        <w:rFonts w:ascii="Wingdings" w:eastAsia="Wingdings" w:hAnsi="Wingdings" w:cs="Wingdings" w:hint="default"/>
      </w:rPr>
    </w:lvl>
    <w:lvl w:ilvl="3" w:tplc="210C3DD0">
      <w:start w:val="1"/>
      <w:numFmt w:val="bullet"/>
      <w:lvlText w:val="·"/>
      <w:lvlJc w:val="left"/>
      <w:pPr>
        <w:ind w:left="3589" w:hanging="360"/>
      </w:pPr>
      <w:rPr>
        <w:rFonts w:ascii="Symbol" w:eastAsia="Symbol" w:hAnsi="Symbol" w:cs="Symbol" w:hint="default"/>
      </w:rPr>
    </w:lvl>
    <w:lvl w:ilvl="4" w:tplc="A6269208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 w:hint="default"/>
      </w:rPr>
    </w:lvl>
    <w:lvl w:ilvl="5" w:tplc="BEDED4B6">
      <w:start w:val="1"/>
      <w:numFmt w:val="bullet"/>
      <w:lvlText w:val="§"/>
      <w:lvlJc w:val="left"/>
      <w:pPr>
        <w:ind w:left="5029" w:hanging="360"/>
      </w:pPr>
      <w:rPr>
        <w:rFonts w:ascii="Wingdings" w:eastAsia="Wingdings" w:hAnsi="Wingdings" w:cs="Wingdings" w:hint="default"/>
      </w:rPr>
    </w:lvl>
    <w:lvl w:ilvl="6" w:tplc="F7DA1148">
      <w:start w:val="1"/>
      <w:numFmt w:val="bullet"/>
      <w:lvlText w:val="·"/>
      <w:lvlJc w:val="left"/>
      <w:pPr>
        <w:ind w:left="5749" w:hanging="360"/>
      </w:pPr>
      <w:rPr>
        <w:rFonts w:ascii="Symbol" w:eastAsia="Symbol" w:hAnsi="Symbol" w:cs="Symbol" w:hint="default"/>
      </w:rPr>
    </w:lvl>
    <w:lvl w:ilvl="7" w:tplc="6BC6FCBA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 w:hint="default"/>
      </w:rPr>
    </w:lvl>
    <w:lvl w:ilvl="8" w:tplc="09A8AD62">
      <w:start w:val="1"/>
      <w:numFmt w:val="bullet"/>
      <w:lvlText w:val="§"/>
      <w:lvlJc w:val="left"/>
      <w:pPr>
        <w:ind w:left="7189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128A697B"/>
    <w:multiLevelType w:val="hybridMultilevel"/>
    <w:tmpl w:val="C832B11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8E6619A"/>
    <w:multiLevelType w:val="hybridMultilevel"/>
    <w:tmpl w:val="47BEAD1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1B630D"/>
    <w:multiLevelType w:val="hybridMultilevel"/>
    <w:tmpl w:val="6EC864CE"/>
    <w:lvl w:ilvl="0" w:tplc="BD4CB63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5F9C680E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65669A0C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AC871E2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7D2C82AE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B2E8F5CE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72247F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FA0C928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86A4BD56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C72772D"/>
    <w:multiLevelType w:val="hybridMultilevel"/>
    <w:tmpl w:val="8ACE6AE2"/>
    <w:lvl w:ilvl="0" w:tplc="C2F27776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59F2F090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8A0427EA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84E84B8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184624A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B3246A4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89669204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4E44E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79E42BA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DA27941"/>
    <w:multiLevelType w:val="hybridMultilevel"/>
    <w:tmpl w:val="2540911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145F85"/>
    <w:multiLevelType w:val="hybridMultilevel"/>
    <w:tmpl w:val="5A2A8A8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7A6CFB"/>
    <w:multiLevelType w:val="hybridMultilevel"/>
    <w:tmpl w:val="6E645F12"/>
    <w:lvl w:ilvl="0" w:tplc="C1BA97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D34B7C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4CC7E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26E83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F44E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4588D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78E75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67A486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7C665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CF6904"/>
    <w:multiLevelType w:val="hybridMultilevel"/>
    <w:tmpl w:val="05E0CC0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133CDF"/>
    <w:multiLevelType w:val="multilevel"/>
    <w:tmpl w:val="202A6194"/>
    <w:lvl w:ilvl="0">
      <w:start w:val="5"/>
      <w:numFmt w:val="decimal"/>
      <w:lvlText w:val="%1."/>
      <w:lvlJc w:val="left"/>
      <w:pPr>
        <w:ind w:left="600" w:hanging="600"/>
      </w:pPr>
      <w:rPr>
        <w:rFonts w:ascii="Arial" w:eastAsia="Arial" w:hAnsi="Arial" w:cs="Arial" w:hint="default"/>
        <w:b w:val="0"/>
        <w:sz w:val="36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asciiTheme="minorHAnsi" w:eastAsia="Arial" w:hAnsiTheme="minorHAnsi" w:cstheme="minorHAnsi" w:hint="default"/>
        <w:b w:val="0"/>
        <w:sz w:val="32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ascii="Arial" w:eastAsia="Arial" w:hAnsi="Arial" w:cs="Arial" w:hint="default"/>
        <w:b w:val="0"/>
        <w:sz w:val="36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ascii="Arial" w:eastAsia="Arial" w:hAnsi="Arial" w:cs="Arial" w:hint="default"/>
        <w:b w:val="0"/>
        <w:sz w:val="36"/>
      </w:rPr>
    </w:lvl>
    <w:lvl w:ilvl="4">
      <w:start w:val="1"/>
      <w:numFmt w:val="decimal"/>
      <w:lvlText w:val="%1.%2.%3.%4.%5."/>
      <w:lvlJc w:val="left"/>
      <w:pPr>
        <w:ind w:left="1800" w:hanging="1800"/>
      </w:pPr>
      <w:rPr>
        <w:rFonts w:ascii="Arial" w:eastAsia="Arial" w:hAnsi="Arial" w:cs="Arial" w:hint="default"/>
        <w:b w:val="0"/>
        <w:sz w:val="36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ascii="Arial" w:eastAsia="Arial" w:hAnsi="Arial" w:cs="Arial" w:hint="default"/>
        <w:b w:val="0"/>
        <w:sz w:val="36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ascii="Arial" w:eastAsia="Arial" w:hAnsi="Arial" w:cs="Arial" w:hint="default"/>
        <w:b w:val="0"/>
        <w:sz w:val="36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ascii="Arial" w:eastAsia="Arial" w:hAnsi="Arial" w:cs="Arial" w:hint="default"/>
        <w:b w:val="0"/>
        <w:sz w:val="36"/>
      </w:rPr>
    </w:lvl>
    <w:lvl w:ilvl="8">
      <w:start w:val="1"/>
      <w:numFmt w:val="decimal"/>
      <w:lvlText w:val="%1.%2.%3.%4.%5.%6.%7.%8.%9."/>
      <w:lvlJc w:val="left"/>
      <w:pPr>
        <w:ind w:left="2880" w:hanging="2880"/>
      </w:pPr>
      <w:rPr>
        <w:rFonts w:ascii="Arial" w:eastAsia="Arial" w:hAnsi="Arial" w:cs="Arial" w:hint="default"/>
        <w:b w:val="0"/>
        <w:sz w:val="36"/>
      </w:rPr>
    </w:lvl>
  </w:abstractNum>
  <w:abstractNum w:abstractNumId="18" w15:restartNumberingAfterBreak="0">
    <w:nsid w:val="29BB306C"/>
    <w:multiLevelType w:val="hybridMultilevel"/>
    <w:tmpl w:val="AB1491A0"/>
    <w:lvl w:ilvl="0" w:tplc="141E0A2A">
      <w:start w:val="1"/>
      <w:numFmt w:val="bullet"/>
      <w:lvlText w:val="Ø"/>
      <w:lvlJc w:val="left"/>
      <w:pPr>
        <w:ind w:left="709" w:hanging="360"/>
      </w:pPr>
      <w:rPr>
        <w:rFonts w:ascii="Wingdings" w:eastAsia="Wingdings" w:hAnsi="Wingdings" w:cs="Wingdings" w:hint="default"/>
      </w:rPr>
    </w:lvl>
    <w:lvl w:ilvl="1" w:tplc="67246256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043A9AA8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9E688A38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246EE82A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3A5C52D4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FC8AD1C0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4F248300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042EA566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9" w15:restartNumberingAfterBreak="0">
    <w:nsid w:val="2B6219CA"/>
    <w:multiLevelType w:val="multilevel"/>
    <w:tmpl w:val="638A1758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36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20" w15:restartNumberingAfterBreak="0">
    <w:nsid w:val="33BC7B7B"/>
    <w:multiLevelType w:val="hybridMultilevel"/>
    <w:tmpl w:val="BCE65132"/>
    <w:lvl w:ilvl="0" w:tplc="53D457A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C30B55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94CF2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2F2FC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25842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D1CD3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5DE5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6DCCBB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A74FED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1252E7"/>
    <w:multiLevelType w:val="hybridMultilevel"/>
    <w:tmpl w:val="3ABEFAFC"/>
    <w:lvl w:ilvl="0" w:tplc="30101FAE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C21059D8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EDE5A1A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BC2817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1B4439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760382C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5B3EB80E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A63CF35C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AA38BB94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A187492"/>
    <w:multiLevelType w:val="hybridMultilevel"/>
    <w:tmpl w:val="AC3032CE"/>
    <w:lvl w:ilvl="0" w:tplc="6AAA8C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24DD3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3CA0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8675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9526C2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3F22D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62F9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7C92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52401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CE43CAF"/>
    <w:multiLevelType w:val="hybridMultilevel"/>
    <w:tmpl w:val="507029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224DD3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3CA0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8675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9526C2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3F22D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62F9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7C92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52401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646500"/>
    <w:multiLevelType w:val="hybridMultilevel"/>
    <w:tmpl w:val="DED06272"/>
    <w:lvl w:ilvl="0" w:tplc="4C164D44">
      <w:start w:val="1"/>
      <w:numFmt w:val="bullet"/>
      <w:lvlText w:val="Ø"/>
      <w:lvlJc w:val="left"/>
      <w:pPr>
        <w:ind w:left="1417" w:hanging="360"/>
      </w:pPr>
      <w:rPr>
        <w:rFonts w:ascii="Wingdings" w:eastAsia="Wingdings" w:hAnsi="Wingdings" w:cs="Wingdings" w:hint="default"/>
      </w:rPr>
    </w:lvl>
    <w:lvl w:ilvl="1" w:tplc="83061D98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BAD28A3A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6A1637F4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D2F232C8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A3E4DBE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AE21754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7A7A3822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CCB01E94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25" w15:restartNumberingAfterBreak="0">
    <w:nsid w:val="43ED1833"/>
    <w:multiLevelType w:val="hybridMultilevel"/>
    <w:tmpl w:val="3E40AFF8"/>
    <w:lvl w:ilvl="0" w:tplc="6A50F8F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5882E5B8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64B2980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B728A9E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F0C210C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334E946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DAFCB98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BC56ABB2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6F28E2D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C400B54"/>
    <w:multiLevelType w:val="hybridMultilevel"/>
    <w:tmpl w:val="7BEEB89E"/>
    <w:lvl w:ilvl="0" w:tplc="009239F2">
      <w:start w:val="1"/>
      <w:numFmt w:val="bullet"/>
      <w:lvlText w:val="Ø"/>
      <w:lvlJc w:val="left"/>
      <w:pPr>
        <w:ind w:left="1429" w:hanging="360"/>
      </w:pPr>
      <w:rPr>
        <w:rFonts w:ascii="Wingdings" w:eastAsia="Wingdings" w:hAnsi="Wingdings" w:cs="Wingdings" w:hint="default"/>
      </w:rPr>
    </w:lvl>
    <w:lvl w:ilvl="1" w:tplc="50066A82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 w:hint="default"/>
      </w:rPr>
    </w:lvl>
    <w:lvl w:ilvl="2" w:tplc="71C62150">
      <w:start w:val="1"/>
      <w:numFmt w:val="bullet"/>
      <w:lvlText w:val="§"/>
      <w:lvlJc w:val="left"/>
      <w:pPr>
        <w:ind w:left="2869" w:hanging="360"/>
      </w:pPr>
      <w:rPr>
        <w:rFonts w:ascii="Wingdings" w:eastAsia="Wingdings" w:hAnsi="Wingdings" w:cs="Wingdings" w:hint="default"/>
      </w:rPr>
    </w:lvl>
    <w:lvl w:ilvl="3" w:tplc="4184BEDA">
      <w:start w:val="1"/>
      <w:numFmt w:val="bullet"/>
      <w:lvlText w:val="·"/>
      <w:lvlJc w:val="left"/>
      <w:pPr>
        <w:ind w:left="3589" w:hanging="360"/>
      </w:pPr>
      <w:rPr>
        <w:rFonts w:ascii="Symbol" w:eastAsia="Symbol" w:hAnsi="Symbol" w:cs="Symbol" w:hint="default"/>
      </w:rPr>
    </w:lvl>
    <w:lvl w:ilvl="4" w:tplc="209A021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 w:hint="default"/>
      </w:rPr>
    </w:lvl>
    <w:lvl w:ilvl="5" w:tplc="F104DC36">
      <w:start w:val="1"/>
      <w:numFmt w:val="bullet"/>
      <w:lvlText w:val="§"/>
      <w:lvlJc w:val="left"/>
      <w:pPr>
        <w:ind w:left="5029" w:hanging="360"/>
      </w:pPr>
      <w:rPr>
        <w:rFonts w:ascii="Wingdings" w:eastAsia="Wingdings" w:hAnsi="Wingdings" w:cs="Wingdings" w:hint="default"/>
      </w:rPr>
    </w:lvl>
    <w:lvl w:ilvl="6" w:tplc="A7807CEE">
      <w:start w:val="1"/>
      <w:numFmt w:val="bullet"/>
      <w:lvlText w:val="·"/>
      <w:lvlJc w:val="left"/>
      <w:pPr>
        <w:ind w:left="5749" w:hanging="360"/>
      </w:pPr>
      <w:rPr>
        <w:rFonts w:ascii="Symbol" w:eastAsia="Symbol" w:hAnsi="Symbol" w:cs="Symbol" w:hint="default"/>
      </w:rPr>
    </w:lvl>
    <w:lvl w:ilvl="7" w:tplc="239C77AA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 w:hint="default"/>
      </w:rPr>
    </w:lvl>
    <w:lvl w:ilvl="8" w:tplc="1F38E8CC">
      <w:start w:val="1"/>
      <w:numFmt w:val="bullet"/>
      <w:lvlText w:val="§"/>
      <w:lvlJc w:val="left"/>
      <w:pPr>
        <w:ind w:left="7189" w:hanging="360"/>
      </w:pPr>
      <w:rPr>
        <w:rFonts w:ascii="Wingdings" w:eastAsia="Wingdings" w:hAnsi="Wingdings" w:cs="Wingdings" w:hint="default"/>
      </w:rPr>
    </w:lvl>
  </w:abstractNum>
  <w:abstractNum w:abstractNumId="27" w15:restartNumberingAfterBreak="0">
    <w:nsid w:val="4CDA0545"/>
    <w:multiLevelType w:val="hybridMultilevel"/>
    <w:tmpl w:val="8E7EDFF8"/>
    <w:lvl w:ilvl="0" w:tplc="C1D83048">
      <w:start w:val="1"/>
      <w:numFmt w:val="bullet"/>
      <w:lvlText w:val="Ø"/>
      <w:lvlJc w:val="left"/>
      <w:pPr>
        <w:ind w:left="709" w:hanging="360"/>
      </w:pPr>
      <w:rPr>
        <w:rFonts w:ascii="Wingdings" w:eastAsia="Wingdings" w:hAnsi="Wingdings" w:cs="Wingdings" w:hint="default"/>
      </w:rPr>
    </w:lvl>
    <w:lvl w:ilvl="1" w:tplc="7FEAD11A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5748D846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7AE2CA42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F33A835C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F00A39DA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BDE69470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1B38BC1C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FE16409A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4E96110C"/>
    <w:multiLevelType w:val="hybridMultilevel"/>
    <w:tmpl w:val="47EA2F7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855A3B"/>
    <w:multiLevelType w:val="hybridMultilevel"/>
    <w:tmpl w:val="BBE0F35C"/>
    <w:lvl w:ilvl="0" w:tplc="DA824B12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68E81AD8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90CE9E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1DC30B6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CD6989C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50EB9CA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C2040FE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AFDE8A68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A64A2A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4FBA5DFF"/>
    <w:multiLevelType w:val="hybridMultilevel"/>
    <w:tmpl w:val="B42ED7BE"/>
    <w:lvl w:ilvl="0" w:tplc="28AA533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5FE426C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7852E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B544E5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ECA00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B1807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EC6959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2222E6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A4C594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914FCF"/>
    <w:multiLevelType w:val="hybridMultilevel"/>
    <w:tmpl w:val="2228BB5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CB7BE8"/>
    <w:multiLevelType w:val="hybridMultilevel"/>
    <w:tmpl w:val="AD6235AC"/>
    <w:lvl w:ilvl="0" w:tplc="6B96BF42">
      <w:start w:val="1"/>
      <w:numFmt w:val="bullet"/>
      <w:lvlText w:val="Ø"/>
      <w:lvlJc w:val="left"/>
      <w:pPr>
        <w:ind w:left="709" w:hanging="360"/>
      </w:pPr>
      <w:rPr>
        <w:rFonts w:ascii="Wingdings" w:eastAsia="Wingdings" w:hAnsi="Wingdings" w:cs="Wingdings" w:hint="default"/>
      </w:rPr>
    </w:lvl>
    <w:lvl w:ilvl="1" w:tplc="CA300946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1D607774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FB36E432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F8E06768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881C0578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1554953E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EC3C4832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337A14F0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3" w15:restartNumberingAfterBreak="0">
    <w:nsid w:val="5AFE1D08"/>
    <w:multiLevelType w:val="hybridMultilevel"/>
    <w:tmpl w:val="E13080BA"/>
    <w:lvl w:ilvl="0" w:tplc="056E8B10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802A3E0A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5D5C2C50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A107502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A4240F6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80C4617E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8AD0BCA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90360A2C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30ED01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D107AF3"/>
    <w:multiLevelType w:val="hybridMultilevel"/>
    <w:tmpl w:val="1408FE2A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606A1BF1"/>
    <w:multiLevelType w:val="hybridMultilevel"/>
    <w:tmpl w:val="4E4E7012"/>
    <w:lvl w:ilvl="0" w:tplc="FF3669BA">
      <w:start w:val="1"/>
      <w:numFmt w:val="bullet"/>
      <w:lvlText w:val="Ø"/>
      <w:lvlJc w:val="left"/>
      <w:pPr>
        <w:ind w:left="1429" w:hanging="360"/>
      </w:pPr>
      <w:rPr>
        <w:rFonts w:ascii="Wingdings" w:eastAsia="Wingdings" w:hAnsi="Wingdings" w:cs="Wingdings" w:hint="default"/>
      </w:rPr>
    </w:lvl>
    <w:lvl w:ilvl="1" w:tplc="77E65590">
      <w:start w:val="1"/>
      <w:numFmt w:val="lowerLetter"/>
      <w:lvlText w:val="%2."/>
      <w:lvlJc w:val="left"/>
      <w:pPr>
        <w:ind w:left="2149" w:hanging="360"/>
      </w:pPr>
    </w:lvl>
    <w:lvl w:ilvl="2" w:tplc="D4A8AEE2">
      <w:start w:val="1"/>
      <w:numFmt w:val="lowerRoman"/>
      <w:lvlText w:val="%3."/>
      <w:lvlJc w:val="right"/>
      <w:pPr>
        <w:ind w:left="2869" w:hanging="180"/>
      </w:pPr>
    </w:lvl>
    <w:lvl w:ilvl="3" w:tplc="A7C00DD6">
      <w:start w:val="1"/>
      <w:numFmt w:val="decimal"/>
      <w:lvlText w:val="%4."/>
      <w:lvlJc w:val="left"/>
      <w:pPr>
        <w:ind w:left="360" w:hanging="360"/>
      </w:pPr>
    </w:lvl>
    <w:lvl w:ilvl="4" w:tplc="38B6F3BA">
      <w:start w:val="1"/>
      <w:numFmt w:val="lowerLetter"/>
      <w:lvlText w:val="%5."/>
      <w:lvlJc w:val="left"/>
      <w:pPr>
        <w:ind w:left="4309" w:hanging="360"/>
      </w:pPr>
    </w:lvl>
    <w:lvl w:ilvl="5" w:tplc="D4762A7C">
      <w:start w:val="1"/>
      <w:numFmt w:val="lowerRoman"/>
      <w:lvlText w:val="%6."/>
      <w:lvlJc w:val="right"/>
      <w:pPr>
        <w:ind w:left="5029" w:hanging="180"/>
      </w:pPr>
    </w:lvl>
    <w:lvl w:ilvl="6" w:tplc="2FE86464">
      <w:start w:val="1"/>
      <w:numFmt w:val="decimal"/>
      <w:lvlText w:val="%7."/>
      <w:lvlJc w:val="left"/>
      <w:pPr>
        <w:ind w:left="5749" w:hanging="360"/>
      </w:pPr>
    </w:lvl>
    <w:lvl w:ilvl="7" w:tplc="C5E68D4E">
      <w:start w:val="1"/>
      <w:numFmt w:val="lowerLetter"/>
      <w:lvlText w:val="%8."/>
      <w:lvlJc w:val="left"/>
      <w:pPr>
        <w:ind w:left="6469" w:hanging="360"/>
      </w:pPr>
    </w:lvl>
    <w:lvl w:ilvl="8" w:tplc="57A49E7E">
      <w:start w:val="1"/>
      <w:numFmt w:val="lowerRoman"/>
      <w:lvlText w:val="%9."/>
      <w:lvlJc w:val="right"/>
      <w:pPr>
        <w:ind w:left="7189" w:hanging="180"/>
      </w:pPr>
    </w:lvl>
  </w:abstractNum>
  <w:abstractNum w:abstractNumId="36" w15:restartNumberingAfterBreak="0">
    <w:nsid w:val="63A61CD1"/>
    <w:multiLevelType w:val="hybridMultilevel"/>
    <w:tmpl w:val="5A864060"/>
    <w:lvl w:ilvl="0" w:tplc="F5A2D6AE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90B6FD94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A6DCC8BC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58CE70BE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A4723C96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D3DE8AA4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4E3A5E60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E74C8B2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DE90D0E2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686E1B7C"/>
    <w:multiLevelType w:val="hybridMultilevel"/>
    <w:tmpl w:val="1FD8222A"/>
    <w:lvl w:ilvl="0" w:tplc="2416A368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3496ECB6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96108D0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C7D4A3C8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DF881A4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C0D8D65C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30C503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8402D4E6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66CAC24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A2A10B0"/>
    <w:multiLevelType w:val="hybridMultilevel"/>
    <w:tmpl w:val="AD866E28"/>
    <w:lvl w:ilvl="0" w:tplc="70D04F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70826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5668B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CA80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E0123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228EE8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DC3B0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CCA141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2D26F3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B630C81"/>
    <w:multiLevelType w:val="hybridMultilevel"/>
    <w:tmpl w:val="AD8450DC"/>
    <w:lvl w:ilvl="0" w:tplc="65201B76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D2AA74EA">
      <w:start w:val="1"/>
      <w:numFmt w:val="decimal"/>
      <w:lvlText w:val="%2."/>
      <w:lvlJc w:val="left"/>
      <w:pPr>
        <w:ind w:left="2160" w:hanging="360"/>
      </w:pPr>
      <w:rPr>
        <w:rFonts w:ascii="Roboto" w:hAnsi="Roboto" w:hint="default"/>
        <w:color w:val="000000"/>
        <w:sz w:val="21"/>
      </w:rPr>
    </w:lvl>
    <w:lvl w:ilvl="2" w:tplc="B0D8D294">
      <w:start w:val="1"/>
      <w:numFmt w:val="lowerRoman"/>
      <w:lvlText w:val="%3."/>
      <w:lvlJc w:val="right"/>
      <w:pPr>
        <w:ind w:left="2880" w:hanging="180"/>
      </w:pPr>
    </w:lvl>
    <w:lvl w:ilvl="3" w:tplc="F0E423FA">
      <w:start w:val="1"/>
      <w:numFmt w:val="decimal"/>
      <w:lvlText w:val="%4."/>
      <w:lvlJc w:val="left"/>
      <w:pPr>
        <w:ind w:left="3600" w:hanging="360"/>
      </w:pPr>
    </w:lvl>
    <w:lvl w:ilvl="4" w:tplc="AFF49A80">
      <w:start w:val="1"/>
      <w:numFmt w:val="lowerLetter"/>
      <w:lvlText w:val="%5."/>
      <w:lvlJc w:val="left"/>
      <w:pPr>
        <w:ind w:left="4320" w:hanging="360"/>
      </w:pPr>
    </w:lvl>
    <w:lvl w:ilvl="5" w:tplc="B800494C">
      <w:start w:val="1"/>
      <w:numFmt w:val="lowerRoman"/>
      <w:lvlText w:val="%6."/>
      <w:lvlJc w:val="right"/>
      <w:pPr>
        <w:ind w:left="5040" w:hanging="180"/>
      </w:pPr>
    </w:lvl>
    <w:lvl w:ilvl="6" w:tplc="48B824D4">
      <w:start w:val="1"/>
      <w:numFmt w:val="decimal"/>
      <w:lvlText w:val="%7."/>
      <w:lvlJc w:val="left"/>
      <w:pPr>
        <w:ind w:left="5760" w:hanging="360"/>
      </w:pPr>
    </w:lvl>
    <w:lvl w:ilvl="7" w:tplc="4A1A29BC">
      <w:start w:val="1"/>
      <w:numFmt w:val="lowerLetter"/>
      <w:lvlText w:val="%8."/>
      <w:lvlJc w:val="left"/>
      <w:pPr>
        <w:ind w:left="6480" w:hanging="360"/>
      </w:pPr>
    </w:lvl>
    <w:lvl w:ilvl="8" w:tplc="9C1A08FA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774C6DD9"/>
    <w:multiLevelType w:val="hybridMultilevel"/>
    <w:tmpl w:val="C7B2B494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1" w15:restartNumberingAfterBreak="0">
    <w:nsid w:val="799D54D5"/>
    <w:multiLevelType w:val="multilevel"/>
    <w:tmpl w:val="202A6194"/>
    <w:lvl w:ilvl="0">
      <w:start w:val="5"/>
      <w:numFmt w:val="decimal"/>
      <w:lvlText w:val="%1."/>
      <w:lvlJc w:val="left"/>
      <w:pPr>
        <w:ind w:left="600" w:hanging="600"/>
      </w:pPr>
      <w:rPr>
        <w:rFonts w:ascii="Arial" w:eastAsia="Arial" w:hAnsi="Arial" w:cs="Arial" w:hint="default"/>
        <w:b w:val="0"/>
        <w:sz w:val="36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asciiTheme="minorHAnsi" w:eastAsia="Arial" w:hAnsiTheme="minorHAnsi" w:cstheme="minorHAnsi" w:hint="default"/>
        <w:b w:val="0"/>
        <w:sz w:val="32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ascii="Arial" w:eastAsia="Arial" w:hAnsi="Arial" w:cs="Arial" w:hint="default"/>
        <w:b w:val="0"/>
        <w:sz w:val="36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ascii="Arial" w:eastAsia="Arial" w:hAnsi="Arial" w:cs="Arial" w:hint="default"/>
        <w:b w:val="0"/>
        <w:sz w:val="36"/>
      </w:rPr>
    </w:lvl>
    <w:lvl w:ilvl="4">
      <w:start w:val="1"/>
      <w:numFmt w:val="decimal"/>
      <w:lvlText w:val="%1.%2.%3.%4.%5."/>
      <w:lvlJc w:val="left"/>
      <w:pPr>
        <w:ind w:left="1800" w:hanging="1800"/>
      </w:pPr>
      <w:rPr>
        <w:rFonts w:ascii="Arial" w:eastAsia="Arial" w:hAnsi="Arial" w:cs="Arial" w:hint="default"/>
        <w:b w:val="0"/>
        <w:sz w:val="36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ascii="Arial" w:eastAsia="Arial" w:hAnsi="Arial" w:cs="Arial" w:hint="default"/>
        <w:b w:val="0"/>
        <w:sz w:val="36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ascii="Arial" w:eastAsia="Arial" w:hAnsi="Arial" w:cs="Arial" w:hint="default"/>
        <w:b w:val="0"/>
        <w:sz w:val="36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ascii="Arial" w:eastAsia="Arial" w:hAnsi="Arial" w:cs="Arial" w:hint="default"/>
        <w:b w:val="0"/>
        <w:sz w:val="36"/>
      </w:rPr>
    </w:lvl>
    <w:lvl w:ilvl="8">
      <w:start w:val="1"/>
      <w:numFmt w:val="decimal"/>
      <w:lvlText w:val="%1.%2.%3.%4.%5.%6.%7.%8.%9."/>
      <w:lvlJc w:val="left"/>
      <w:pPr>
        <w:ind w:left="2880" w:hanging="2880"/>
      </w:pPr>
      <w:rPr>
        <w:rFonts w:ascii="Arial" w:eastAsia="Arial" w:hAnsi="Arial" w:cs="Arial" w:hint="default"/>
        <w:b w:val="0"/>
        <w:sz w:val="36"/>
      </w:rPr>
    </w:lvl>
  </w:abstractNum>
  <w:abstractNum w:abstractNumId="42" w15:restartNumberingAfterBreak="0">
    <w:nsid w:val="7C046EB2"/>
    <w:multiLevelType w:val="hybridMultilevel"/>
    <w:tmpl w:val="F2CADB1E"/>
    <w:lvl w:ilvl="0" w:tplc="A0DC84B2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330CB17A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55C87FE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BB842BF6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D5047366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D0ECE7C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E0E09380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110B406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C0BC7592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C133766"/>
    <w:multiLevelType w:val="hybridMultilevel"/>
    <w:tmpl w:val="1CA6529C"/>
    <w:lvl w:ilvl="0" w:tplc="80C20642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81A63D08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BFD012B8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63EE15D2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778CB8E2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A20DA6E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FBA2EB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20CA2D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992A8A34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FD97D5F"/>
    <w:multiLevelType w:val="hybridMultilevel"/>
    <w:tmpl w:val="D39218B6"/>
    <w:lvl w:ilvl="0" w:tplc="52AE706E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C0FCFA08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9F6E6E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BBCBA12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A82D22E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F72CBD6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8138A12E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2960836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A1E0FC6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35"/>
  </w:num>
  <w:num w:numId="3">
    <w:abstractNumId w:val="24"/>
  </w:num>
  <w:num w:numId="4">
    <w:abstractNumId w:val="26"/>
  </w:num>
  <w:num w:numId="5">
    <w:abstractNumId w:val="8"/>
  </w:num>
  <w:num w:numId="6">
    <w:abstractNumId w:val="18"/>
  </w:num>
  <w:num w:numId="7">
    <w:abstractNumId w:val="32"/>
  </w:num>
  <w:num w:numId="8">
    <w:abstractNumId w:val="4"/>
  </w:num>
  <w:num w:numId="9">
    <w:abstractNumId w:val="27"/>
  </w:num>
  <w:num w:numId="10">
    <w:abstractNumId w:val="30"/>
  </w:num>
  <w:num w:numId="11">
    <w:abstractNumId w:val="36"/>
  </w:num>
  <w:num w:numId="12">
    <w:abstractNumId w:val="22"/>
  </w:num>
  <w:num w:numId="13">
    <w:abstractNumId w:val="15"/>
  </w:num>
  <w:num w:numId="14">
    <w:abstractNumId w:val="11"/>
  </w:num>
  <w:num w:numId="15">
    <w:abstractNumId w:val="43"/>
  </w:num>
  <w:num w:numId="16">
    <w:abstractNumId w:val="33"/>
  </w:num>
  <w:num w:numId="17">
    <w:abstractNumId w:val="20"/>
  </w:num>
  <w:num w:numId="18">
    <w:abstractNumId w:val="42"/>
  </w:num>
  <w:num w:numId="19">
    <w:abstractNumId w:val="12"/>
  </w:num>
  <w:num w:numId="20">
    <w:abstractNumId w:val="29"/>
  </w:num>
  <w:num w:numId="21">
    <w:abstractNumId w:val="37"/>
  </w:num>
  <w:num w:numId="22">
    <w:abstractNumId w:val="25"/>
  </w:num>
  <w:num w:numId="23">
    <w:abstractNumId w:val="21"/>
  </w:num>
  <w:num w:numId="24">
    <w:abstractNumId w:val="44"/>
  </w:num>
  <w:num w:numId="25">
    <w:abstractNumId w:val="39"/>
  </w:num>
  <w:num w:numId="26">
    <w:abstractNumId w:val="19"/>
  </w:num>
  <w:num w:numId="27">
    <w:abstractNumId w:val="41"/>
  </w:num>
  <w:num w:numId="28">
    <w:abstractNumId w:val="34"/>
  </w:num>
  <w:num w:numId="29">
    <w:abstractNumId w:val="7"/>
  </w:num>
  <w:num w:numId="30">
    <w:abstractNumId w:val="28"/>
  </w:num>
  <w:num w:numId="31">
    <w:abstractNumId w:val="17"/>
  </w:num>
  <w:num w:numId="32">
    <w:abstractNumId w:val="6"/>
  </w:num>
  <w:num w:numId="33">
    <w:abstractNumId w:val="2"/>
  </w:num>
  <w:num w:numId="34">
    <w:abstractNumId w:val="23"/>
  </w:num>
  <w:num w:numId="35">
    <w:abstractNumId w:val="40"/>
  </w:num>
  <w:num w:numId="36">
    <w:abstractNumId w:val="0"/>
  </w:num>
  <w:num w:numId="37">
    <w:abstractNumId w:val="1"/>
  </w:num>
  <w:num w:numId="38">
    <w:abstractNumId w:val="3"/>
  </w:num>
  <w:num w:numId="39">
    <w:abstractNumId w:val="31"/>
  </w:num>
  <w:num w:numId="40">
    <w:abstractNumId w:val="16"/>
  </w:num>
  <w:num w:numId="41">
    <w:abstractNumId w:val="14"/>
  </w:num>
  <w:num w:numId="42">
    <w:abstractNumId w:val="10"/>
  </w:num>
  <w:num w:numId="43">
    <w:abstractNumId w:val="9"/>
  </w:num>
  <w:num w:numId="44">
    <w:abstractNumId w:val="5"/>
  </w:num>
  <w:num w:numId="45">
    <w:abstractNumId w:val="13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3F3"/>
    <w:rsid w:val="000000C3"/>
    <w:rsid w:val="000005F3"/>
    <w:rsid w:val="00004AE9"/>
    <w:rsid w:val="000213F3"/>
    <w:rsid w:val="001125A7"/>
    <w:rsid w:val="00115B8D"/>
    <w:rsid w:val="001757EF"/>
    <w:rsid w:val="001774E6"/>
    <w:rsid w:val="001940B9"/>
    <w:rsid w:val="00211D17"/>
    <w:rsid w:val="00213207"/>
    <w:rsid w:val="0023175D"/>
    <w:rsid w:val="00273546"/>
    <w:rsid w:val="002A15D5"/>
    <w:rsid w:val="00315E49"/>
    <w:rsid w:val="003518FE"/>
    <w:rsid w:val="00372115"/>
    <w:rsid w:val="00397E33"/>
    <w:rsid w:val="003C03F4"/>
    <w:rsid w:val="00462E3B"/>
    <w:rsid w:val="00482BBE"/>
    <w:rsid w:val="004C4BAA"/>
    <w:rsid w:val="004E3258"/>
    <w:rsid w:val="00520339"/>
    <w:rsid w:val="005775F7"/>
    <w:rsid w:val="00577894"/>
    <w:rsid w:val="005853E5"/>
    <w:rsid w:val="005D5741"/>
    <w:rsid w:val="005D72D6"/>
    <w:rsid w:val="005E0B79"/>
    <w:rsid w:val="006075E2"/>
    <w:rsid w:val="006121C3"/>
    <w:rsid w:val="00615830"/>
    <w:rsid w:val="006B33B5"/>
    <w:rsid w:val="006D18F2"/>
    <w:rsid w:val="00751853"/>
    <w:rsid w:val="0078572A"/>
    <w:rsid w:val="007F20C9"/>
    <w:rsid w:val="008226FE"/>
    <w:rsid w:val="00825318"/>
    <w:rsid w:val="00837D1F"/>
    <w:rsid w:val="008A7114"/>
    <w:rsid w:val="008F2604"/>
    <w:rsid w:val="00956FFC"/>
    <w:rsid w:val="00A073CD"/>
    <w:rsid w:val="00A1580A"/>
    <w:rsid w:val="00AA5F6C"/>
    <w:rsid w:val="00AC6FA9"/>
    <w:rsid w:val="00AD6D99"/>
    <w:rsid w:val="00AE548C"/>
    <w:rsid w:val="00B0242C"/>
    <w:rsid w:val="00B275E3"/>
    <w:rsid w:val="00B4380F"/>
    <w:rsid w:val="00BE3993"/>
    <w:rsid w:val="00BE55DF"/>
    <w:rsid w:val="00C57C57"/>
    <w:rsid w:val="00C716AF"/>
    <w:rsid w:val="00CD5021"/>
    <w:rsid w:val="00D824A9"/>
    <w:rsid w:val="00DA0E87"/>
    <w:rsid w:val="00DA4EBD"/>
    <w:rsid w:val="00DB3F22"/>
    <w:rsid w:val="00DC66CA"/>
    <w:rsid w:val="00DE0D98"/>
    <w:rsid w:val="00E14027"/>
    <w:rsid w:val="00E14486"/>
    <w:rsid w:val="00E14E7F"/>
    <w:rsid w:val="00E20BFE"/>
    <w:rsid w:val="00E22451"/>
    <w:rsid w:val="00E422BA"/>
    <w:rsid w:val="00E93634"/>
    <w:rsid w:val="00EF36D1"/>
    <w:rsid w:val="00F304B8"/>
    <w:rsid w:val="00FB2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D82C81A-12B7-4B87-B337-F8317F4AF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character" w:customStyle="1" w:styleId="ad">
    <w:name w:val="Нижний колонтитул Знак"/>
    <w:link w:val="ac"/>
    <w:uiPriority w:val="99"/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e">
    <w:name w:val="Hyperlink"/>
    <w:uiPriority w:val="99"/>
    <w:unhideWhenUsed/>
    <w:rPr>
      <w:color w:val="0000FF" w:themeColor="hyperlink"/>
      <w:u w:val="single"/>
    </w:rPr>
  </w:style>
  <w:style w:type="paragraph" w:styleId="af">
    <w:name w:val="footnote text"/>
    <w:basedOn w:val="a"/>
    <w:link w:val="af0"/>
    <w:uiPriority w:val="99"/>
    <w:semiHidden/>
    <w:unhideWhenUsed/>
    <w:pPr>
      <w:spacing w:after="40"/>
    </w:pPr>
    <w:rPr>
      <w:sz w:val="18"/>
    </w:rPr>
  </w:style>
  <w:style w:type="character" w:customStyle="1" w:styleId="af0">
    <w:name w:val="Текст сноски Знак"/>
    <w:link w:val="af"/>
    <w:uiPriority w:val="99"/>
    <w:rPr>
      <w:sz w:val="18"/>
    </w:rPr>
  </w:style>
  <w:style w:type="character" w:styleId="af1">
    <w:name w:val="footnote reference"/>
    <w:basedOn w:val="a0"/>
    <w:uiPriority w:val="99"/>
    <w:unhideWhenUsed/>
    <w:rPr>
      <w:vertAlign w:val="superscript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12">
    <w:name w:val="toc 1"/>
    <w:basedOn w:val="a"/>
    <w:next w:val="a"/>
    <w:uiPriority w:val="39"/>
    <w:unhideWhenUsed/>
    <w:qFormat/>
    <w:pPr>
      <w:spacing w:after="57"/>
    </w:pPr>
  </w:style>
  <w:style w:type="paragraph" w:styleId="23">
    <w:name w:val="toc 2"/>
    <w:basedOn w:val="a"/>
    <w:next w:val="a"/>
    <w:uiPriority w:val="39"/>
    <w:unhideWhenUsed/>
    <w:qFormat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qFormat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2">
    <w:name w:val="TOC Heading"/>
    <w:uiPriority w:val="39"/>
    <w:unhideWhenUsed/>
    <w:qFormat/>
  </w:style>
  <w:style w:type="paragraph" w:styleId="af3">
    <w:name w:val="table of figures"/>
    <w:basedOn w:val="a"/>
    <w:next w:val="a"/>
    <w:uiPriority w:val="99"/>
    <w:unhideWhenUsed/>
  </w:style>
  <w:style w:type="paragraph" w:styleId="af4">
    <w:name w:val="Balloon Text"/>
    <w:basedOn w:val="a"/>
    <w:link w:val="af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Pr>
      <w:rFonts w:ascii="Tahoma" w:hAnsi="Tahoma" w:cs="Tahoma"/>
      <w:sz w:val="16"/>
      <w:szCs w:val="16"/>
    </w:rPr>
  </w:style>
  <w:style w:type="paragraph" w:styleId="af6">
    <w:name w:val="List Paragraph"/>
    <w:basedOn w:val="a"/>
    <w:uiPriority w:val="34"/>
    <w:qFormat/>
    <w:pPr>
      <w:ind w:left="720"/>
      <w:contextualSpacing/>
    </w:pPr>
  </w:style>
  <w:style w:type="table" w:styleId="-1">
    <w:name w:val="Light Grid Accent 1"/>
    <w:basedOn w:val="a1"/>
    <w:uiPriority w:val="62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one" w:sz="4" w:space="0" w:color="000000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one" w:sz="4" w:space="0" w:color="000000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af7">
    <w:name w:val="caption"/>
    <w:basedOn w:val="a"/>
    <w:next w:val="a"/>
    <w:uiPriority w:val="35"/>
    <w:unhideWhenUsed/>
    <w:qFormat/>
    <w:pPr>
      <w:spacing w:after="200"/>
    </w:pPr>
    <w:rPr>
      <w:b/>
      <w:bCs/>
      <w:color w:val="4F81BD" w:themeColor="accent1"/>
      <w:sz w:val="18"/>
      <w:szCs w:val="18"/>
    </w:rPr>
  </w:style>
  <w:style w:type="table" w:styleId="af8">
    <w:name w:val="Table Grid"/>
    <w:basedOn w:val="a1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9">
    <w:name w:val="endnote text"/>
    <w:basedOn w:val="a"/>
    <w:link w:val="afa"/>
    <w:uiPriority w:val="99"/>
    <w:semiHidden/>
    <w:unhideWhenUsed/>
    <w:rPr>
      <w:sz w:val="20"/>
      <w:szCs w:val="20"/>
    </w:rPr>
  </w:style>
  <w:style w:type="character" w:customStyle="1" w:styleId="afa">
    <w:name w:val="Текст концевой сноски Знак"/>
    <w:basedOn w:val="a0"/>
    <w:link w:val="af9"/>
    <w:uiPriority w:val="99"/>
    <w:semiHidden/>
    <w:rPr>
      <w:sz w:val="20"/>
      <w:szCs w:val="20"/>
    </w:rPr>
  </w:style>
  <w:style w:type="character" w:styleId="afb">
    <w:name w:val="endnote reference"/>
    <w:basedOn w:val="a0"/>
    <w:uiPriority w:val="99"/>
    <w:semiHidden/>
    <w:unhideWhenUsed/>
    <w:rPr>
      <w:vertAlign w:val="superscript"/>
    </w:rPr>
  </w:style>
  <w:style w:type="character" w:styleId="afc">
    <w:name w:val="annotation reference"/>
    <w:basedOn w:val="a0"/>
    <w:uiPriority w:val="99"/>
    <w:semiHidden/>
    <w:unhideWhenUsed/>
    <w:rsid w:val="00482BBE"/>
    <w:rPr>
      <w:sz w:val="16"/>
      <w:szCs w:val="16"/>
    </w:rPr>
  </w:style>
  <w:style w:type="paragraph" w:styleId="afd">
    <w:name w:val="annotation text"/>
    <w:basedOn w:val="a"/>
    <w:link w:val="afe"/>
    <w:uiPriority w:val="99"/>
    <w:semiHidden/>
    <w:unhideWhenUsed/>
    <w:rsid w:val="00482BBE"/>
    <w:rPr>
      <w:sz w:val="20"/>
      <w:szCs w:val="20"/>
    </w:rPr>
  </w:style>
  <w:style w:type="character" w:customStyle="1" w:styleId="afe">
    <w:name w:val="Текст примечания Знак"/>
    <w:basedOn w:val="a0"/>
    <w:link w:val="afd"/>
    <w:uiPriority w:val="99"/>
    <w:semiHidden/>
    <w:rsid w:val="00482BB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482BBE"/>
    <w:rPr>
      <w:b/>
      <w:bCs/>
    </w:rPr>
  </w:style>
  <w:style w:type="character" w:customStyle="1" w:styleId="aff0">
    <w:name w:val="Тема примечания Знак"/>
    <w:basedOn w:val="afe"/>
    <w:link w:val="aff"/>
    <w:uiPriority w:val="99"/>
    <w:semiHidden/>
    <w:rsid w:val="00482BB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46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g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jpg"/><Relationship Id="rId8" Type="http://schemas.openxmlformats.org/officeDocument/2006/relationships/footer" Target="foot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ACD950-5921-4A65-9E80-53A4AD334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696</TotalTime>
  <Pages>1</Pages>
  <Words>7085</Words>
  <Characters>40391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Савинкова Александра Юрьевна</dc:creator>
  <cp:lastModifiedBy>Казакова Ольга Павловна</cp:lastModifiedBy>
  <cp:revision>66</cp:revision>
  <cp:lastPrinted>2023-07-18T12:41:00Z</cp:lastPrinted>
  <dcterms:created xsi:type="dcterms:W3CDTF">2022-01-20T06:31:00Z</dcterms:created>
  <dcterms:modified xsi:type="dcterms:W3CDTF">2023-07-18T12:45:00Z</dcterms:modified>
</cp:coreProperties>
</file>